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7434BACA" w:rsidR="00BF7F06" w:rsidRPr="00A11D21" w:rsidRDefault="008C0CBE" w:rsidP="009E4AB7">
      <w:pPr>
        <w:rPr>
          <w:rFonts w:ascii="Calibri" w:hAnsi="Calibri" w:cs="Calibri"/>
          <w:b/>
          <w:bCs/>
        </w:rPr>
      </w:pPr>
      <w:r>
        <w:rPr>
          <w:rFonts w:ascii="Calibri" w:hAnsi="Calibri" w:cs="Calibri"/>
          <w:b/>
          <w:bCs/>
        </w:rPr>
        <w:t>Next Level</w:t>
      </w:r>
    </w:p>
    <w:p w14:paraId="2CDC2AFF" w14:textId="7E1917C0" w:rsidR="007A6325" w:rsidRPr="00A11D21" w:rsidRDefault="00025D6B" w:rsidP="009E4AB7">
      <w:pPr>
        <w:rPr>
          <w:rFonts w:ascii="Calibri" w:hAnsi="Calibri" w:cs="Calibri"/>
          <w:b/>
          <w:bCs/>
        </w:rPr>
      </w:pPr>
      <w:r>
        <w:rPr>
          <w:rFonts w:ascii="Calibri" w:hAnsi="Calibri" w:cs="Calibri"/>
          <w:b/>
          <w:bCs/>
        </w:rPr>
        <w:t xml:space="preserve">The Hole </w:t>
      </w:r>
      <w:proofErr w:type="gramStart"/>
      <w:r>
        <w:rPr>
          <w:rFonts w:ascii="Calibri" w:hAnsi="Calibri" w:cs="Calibri"/>
          <w:b/>
          <w:bCs/>
        </w:rPr>
        <w:t>In</w:t>
      </w:r>
      <w:proofErr w:type="gramEnd"/>
      <w:r>
        <w:rPr>
          <w:rFonts w:ascii="Calibri" w:hAnsi="Calibri" w:cs="Calibri"/>
          <w:b/>
          <w:bCs/>
        </w:rPr>
        <w:t xml:space="preserve"> My Holiness</w:t>
      </w:r>
      <w:r w:rsidR="00092635">
        <w:rPr>
          <w:rFonts w:ascii="Calibri" w:hAnsi="Calibri" w:cs="Calibri"/>
          <w:b/>
          <w:bCs/>
        </w:rPr>
        <w:t xml:space="preserve"> (Part </w:t>
      </w:r>
      <w:r>
        <w:rPr>
          <w:rFonts w:ascii="Calibri" w:hAnsi="Calibri" w:cs="Calibri"/>
          <w:b/>
          <w:bCs/>
        </w:rPr>
        <w:t>2</w:t>
      </w:r>
      <w:r w:rsidR="00092635">
        <w:rPr>
          <w:rFonts w:ascii="Calibri" w:hAnsi="Calibri" w:cs="Calibri"/>
          <w:b/>
          <w:bCs/>
        </w:rPr>
        <w:t xml:space="preserve"> of </w:t>
      </w:r>
      <w:r w:rsidR="008C0CBE">
        <w:rPr>
          <w:rFonts w:ascii="Calibri" w:hAnsi="Calibri" w:cs="Calibri"/>
          <w:b/>
          <w:bCs/>
        </w:rPr>
        <w:t>6</w:t>
      </w:r>
      <w:r w:rsidR="00092635">
        <w:rPr>
          <w:rFonts w:ascii="Calibri" w:hAnsi="Calibri" w:cs="Calibri"/>
          <w:b/>
          <w:bCs/>
        </w:rPr>
        <w:t>)</w:t>
      </w:r>
    </w:p>
    <w:p w14:paraId="156A3DE0" w14:textId="23709B62" w:rsidR="007A6325" w:rsidRPr="00A11D21" w:rsidRDefault="008C0CBE" w:rsidP="009E4AB7">
      <w:pPr>
        <w:rPr>
          <w:rFonts w:ascii="Calibri" w:hAnsi="Calibri" w:cs="Calibri"/>
          <w:b/>
          <w:bCs/>
        </w:rPr>
      </w:pPr>
      <w:r>
        <w:rPr>
          <w:rFonts w:ascii="Calibri" w:hAnsi="Calibri" w:cs="Calibri"/>
          <w:b/>
          <w:bCs/>
        </w:rPr>
        <w:t xml:space="preserve">Leviticus </w:t>
      </w:r>
      <w:r w:rsidR="00025D6B">
        <w:rPr>
          <w:rFonts w:ascii="Calibri" w:hAnsi="Calibri" w:cs="Calibri"/>
          <w:b/>
          <w:bCs/>
        </w:rPr>
        <w:t>11:41-47; 1 Peter 1:15-16</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FFE5E9E" w14:textId="5EA247ED" w:rsidR="00CD5C4A" w:rsidRDefault="00D71D33" w:rsidP="00025D6B">
      <w:pPr>
        <w:spacing w:line="276" w:lineRule="auto"/>
        <w:rPr>
          <w:rFonts w:ascii="Calibri" w:hAnsi="Calibri"/>
        </w:rPr>
      </w:pPr>
      <w:r>
        <w:rPr>
          <w:rFonts w:ascii="Calibri" w:hAnsi="Calibri"/>
        </w:rPr>
        <w:t>N</w:t>
      </w:r>
      <w:r w:rsidR="00025D6B" w:rsidRPr="00025D6B">
        <w:rPr>
          <w:rFonts w:ascii="Calibri" w:hAnsi="Calibri"/>
        </w:rPr>
        <w:t>ot too long ago and I put some change in my pocket. I thought, “Wow, when I get home I've got some change.” I usually use a car</w:t>
      </w:r>
      <w:r w:rsidR="00CD5C4A">
        <w:rPr>
          <w:rFonts w:ascii="Calibri" w:hAnsi="Calibri"/>
        </w:rPr>
        <w:t>d</w:t>
      </w:r>
      <w:r w:rsidR="00025D6B" w:rsidRPr="00025D6B">
        <w:rPr>
          <w:rFonts w:ascii="Calibri" w:hAnsi="Calibri"/>
        </w:rPr>
        <w:t xml:space="preserve">, but I had some change in this instance. </w:t>
      </w:r>
      <w:r>
        <w:rPr>
          <w:rFonts w:ascii="Calibri" w:hAnsi="Calibri"/>
        </w:rPr>
        <w:t>W</w:t>
      </w:r>
      <w:r w:rsidR="00025D6B" w:rsidRPr="00025D6B">
        <w:rPr>
          <w:rFonts w:ascii="Calibri" w:hAnsi="Calibri"/>
        </w:rPr>
        <w:t xml:space="preserve">hen I got home, I discovered that there was nothing in my pocket. Everything that I had put in this pocket the entire day was gone. </w:t>
      </w:r>
      <w:proofErr w:type="spellStart"/>
      <w:r>
        <w:rPr>
          <w:rFonts w:ascii="Calibri" w:hAnsi="Calibri"/>
        </w:rPr>
        <w:t>Unfortunatley</w:t>
      </w:r>
      <w:proofErr w:type="spellEnd"/>
      <w:r>
        <w:rPr>
          <w:rFonts w:ascii="Calibri" w:hAnsi="Calibri"/>
        </w:rPr>
        <w:t xml:space="preserve">, </w:t>
      </w:r>
      <w:r w:rsidR="00025D6B" w:rsidRPr="00025D6B">
        <w:rPr>
          <w:rFonts w:ascii="Calibri" w:hAnsi="Calibri"/>
        </w:rPr>
        <w:t xml:space="preserve">I had a hole in my pocket. I don't know if you've ever had a hole in your pocket. </w:t>
      </w:r>
      <w:r>
        <w:rPr>
          <w:rFonts w:ascii="Calibri" w:hAnsi="Calibri"/>
        </w:rPr>
        <w:t xml:space="preserve">My pants </w:t>
      </w:r>
      <w:r w:rsidR="00025D6B" w:rsidRPr="00025D6B">
        <w:rPr>
          <w:rFonts w:ascii="Calibri" w:hAnsi="Calibri"/>
        </w:rPr>
        <w:t xml:space="preserve">looked pretty good, if I can say so myself. They were new. They looked great on the outside, but </w:t>
      </w:r>
      <w:r>
        <w:rPr>
          <w:rFonts w:ascii="Calibri" w:hAnsi="Calibri"/>
        </w:rPr>
        <w:t xml:space="preserve">on the </w:t>
      </w:r>
      <w:proofErr w:type="gramStart"/>
      <w:r>
        <w:rPr>
          <w:rFonts w:ascii="Calibri" w:hAnsi="Calibri"/>
        </w:rPr>
        <w:t>inside</w:t>
      </w:r>
      <w:proofErr w:type="gramEnd"/>
      <w:r>
        <w:rPr>
          <w:rFonts w:ascii="Calibri" w:hAnsi="Calibri"/>
        </w:rPr>
        <w:t xml:space="preserve"> </w:t>
      </w:r>
      <w:r w:rsidR="00025D6B" w:rsidRPr="00025D6B">
        <w:rPr>
          <w:rFonts w:ascii="Calibri" w:hAnsi="Calibri"/>
        </w:rPr>
        <w:t xml:space="preserve">there was a hole. </w:t>
      </w:r>
    </w:p>
    <w:p w14:paraId="6DA8842B" w14:textId="77777777" w:rsidR="00CD5C4A" w:rsidRDefault="00CD5C4A" w:rsidP="00025D6B">
      <w:pPr>
        <w:spacing w:line="276" w:lineRule="auto"/>
        <w:rPr>
          <w:rFonts w:ascii="Calibri" w:hAnsi="Calibri"/>
        </w:rPr>
      </w:pPr>
    </w:p>
    <w:p w14:paraId="56CC368D" w14:textId="4A5E6E5C" w:rsidR="00025D6B" w:rsidRPr="00025D6B" w:rsidRDefault="00025D6B" w:rsidP="00025D6B">
      <w:pPr>
        <w:spacing w:line="276" w:lineRule="auto"/>
        <w:rPr>
          <w:rFonts w:ascii="Calibri" w:hAnsi="Calibri"/>
        </w:rPr>
      </w:pPr>
      <w:r w:rsidRPr="00025D6B">
        <w:rPr>
          <w:rFonts w:ascii="Calibri" w:hAnsi="Calibri"/>
        </w:rPr>
        <w:t xml:space="preserve">I think that's a great picture today of our holiness and our commitment to God. Sometimes we can look great on the outside, but there can be a hole </w:t>
      </w:r>
      <w:r w:rsidR="00D71D33">
        <w:rPr>
          <w:rFonts w:ascii="Calibri" w:hAnsi="Calibri"/>
        </w:rPr>
        <w:t>on the</w:t>
      </w:r>
      <w:r w:rsidRPr="00025D6B">
        <w:rPr>
          <w:rFonts w:ascii="Calibri" w:hAnsi="Calibri"/>
        </w:rPr>
        <w:t xml:space="preserve"> inside. </w:t>
      </w:r>
    </w:p>
    <w:p w14:paraId="735593AA" w14:textId="77777777" w:rsidR="00025D6B" w:rsidRPr="00025D6B" w:rsidRDefault="00025D6B" w:rsidP="00025D6B">
      <w:pPr>
        <w:spacing w:line="276" w:lineRule="auto"/>
        <w:rPr>
          <w:rFonts w:ascii="Calibri" w:hAnsi="Calibri"/>
        </w:rPr>
      </w:pPr>
    </w:p>
    <w:p w14:paraId="350ED5CC" w14:textId="77777777" w:rsidR="00025D6B" w:rsidRPr="00025D6B" w:rsidRDefault="00025D6B" w:rsidP="00025D6B">
      <w:pPr>
        <w:spacing w:line="276" w:lineRule="auto"/>
        <w:rPr>
          <w:rFonts w:ascii="Calibri" w:hAnsi="Calibri"/>
        </w:rPr>
      </w:pPr>
      <w:r w:rsidRPr="00025D6B">
        <w:rPr>
          <w:rFonts w:ascii="Calibri" w:hAnsi="Calibri"/>
        </w:rPr>
        <w:t xml:space="preserve">Today, I want to talk to you about a topic that very few people are talking about. Nobody's having conferences about it. Very few people are writing books about it. I rarely hear a worship song about it. People are not making websites or putting social media posts about it. I'm talking about the holiness of God. I want to talk to you today about how we can live a life that is fully devoted to the Lord. </w:t>
      </w:r>
    </w:p>
    <w:p w14:paraId="152CC276" w14:textId="77777777" w:rsidR="00025D6B" w:rsidRPr="00025D6B" w:rsidRDefault="00025D6B" w:rsidP="00025D6B">
      <w:pPr>
        <w:spacing w:line="276" w:lineRule="auto"/>
        <w:rPr>
          <w:rFonts w:ascii="Calibri" w:hAnsi="Calibri"/>
        </w:rPr>
      </w:pPr>
    </w:p>
    <w:p w14:paraId="712CEA0D" w14:textId="23D79CE1" w:rsidR="00025D6B" w:rsidRPr="00025D6B" w:rsidRDefault="00025D6B" w:rsidP="00025D6B">
      <w:pPr>
        <w:spacing w:line="276" w:lineRule="auto"/>
        <w:rPr>
          <w:rFonts w:ascii="Calibri" w:hAnsi="Calibri"/>
        </w:rPr>
      </w:pPr>
      <w:r w:rsidRPr="00025D6B">
        <w:rPr>
          <w:rFonts w:ascii="Calibri" w:hAnsi="Calibri"/>
        </w:rPr>
        <w:t xml:space="preserve">While it's a topic that a lot of people may not be discussing, living a holy life </w:t>
      </w:r>
      <w:r w:rsidR="00CD5C4A">
        <w:rPr>
          <w:rFonts w:ascii="Calibri" w:hAnsi="Calibri"/>
        </w:rPr>
        <w:t xml:space="preserve">is </w:t>
      </w:r>
      <w:r w:rsidRPr="00025D6B">
        <w:rPr>
          <w:rFonts w:ascii="Calibri" w:hAnsi="Calibri"/>
        </w:rPr>
        <w:t xml:space="preserve">mentioned in the Bible more than 700 times. Can you believe that? That's a lot of Scripture. That's a lot of verses. It's all the way through the Old and New Testaments. </w:t>
      </w:r>
    </w:p>
    <w:p w14:paraId="631BF5F9" w14:textId="77777777" w:rsidR="00025D6B" w:rsidRPr="00025D6B" w:rsidRDefault="00025D6B" w:rsidP="00025D6B">
      <w:pPr>
        <w:spacing w:line="276" w:lineRule="auto"/>
        <w:rPr>
          <w:rFonts w:ascii="Calibri" w:hAnsi="Calibri"/>
        </w:rPr>
      </w:pPr>
    </w:p>
    <w:p w14:paraId="42B83809" w14:textId="1AAD2C94" w:rsidR="00025D6B" w:rsidRPr="00025D6B" w:rsidRDefault="00025D6B" w:rsidP="00025D6B">
      <w:pPr>
        <w:spacing w:line="276" w:lineRule="auto"/>
        <w:rPr>
          <w:rFonts w:ascii="Calibri" w:hAnsi="Calibri"/>
        </w:rPr>
      </w:pPr>
      <w:r w:rsidRPr="00025D6B">
        <w:rPr>
          <w:rFonts w:ascii="Calibri" w:hAnsi="Calibri"/>
        </w:rPr>
        <w:t xml:space="preserve">If you haven't been with us over the last few weeks, we've been in a series from the book of Leviticus. Leviticus has so much to say to us about the subject of holy living. We've titled the series “Next Level” because God is taking our life to the next level in and through holy living. </w:t>
      </w:r>
    </w:p>
    <w:p w14:paraId="304A7E4C" w14:textId="77777777" w:rsidR="00025D6B" w:rsidRPr="00025D6B" w:rsidRDefault="00025D6B" w:rsidP="00025D6B">
      <w:pPr>
        <w:spacing w:line="276" w:lineRule="auto"/>
        <w:rPr>
          <w:rFonts w:ascii="Calibri" w:hAnsi="Calibri"/>
        </w:rPr>
      </w:pPr>
    </w:p>
    <w:p w14:paraId="34DBF8F6" w14:textId="77777777" w:rsidR="00025D6B" w:rsidRPr="00025D6B" w:rsidRDefault="00025D6B" w:rsidP="00025D6B">
      <w:pPr>
        <w:spacing w:line="276" w:lineRule="auto"/>
        <w:rPr>
          <w:rFonts w:ascii="Calibri" w:hAnsi="Calibri"/>
        </w:rPr>
      </w:pPr>
      <w:r w:rsidRPr="00025D6B">
        <w:rPr>
          <w:rFonts w:ascii="Calibri" w:hAnsi="Calibri"/>
        </w:rPr>
        <w:t xml:space="preserve">I want to look at three things today: </w:t>
      </w:r>
    </w:p>
    <w:p w14:paraId="75EAB68D" w14:textId="77777777" w:rsidR="00025D6B" w:rsidRPr="00025D6B" w:rsidRDefault="00025D6B" w:rsidP="00025D6B">
      <w:pPr>
        <w:spacing w:line="276" w:lineRule="auto"/>
        <w:rPr>
          <w:rFonts w:ascii="Calibri" w:hAnsi="Calibri"/>
        </w:rPr>
      </w:pPr>
      <w:r w:rsidRPr="00025D6B">
        <w:rPr>
          <w:rFonts w:ascii="Calibri" w:hAnsi="Calibri"/>
        </w:rPr>
        <w:t xml:space="preserve">1. What is holiness? </w:t>
      </w:r>
    </w:p>
    <w:p w14:paraId="486A4079" w14:textId="77777777" w:rsidR="00025D6B" w:rsidRPr="00025D6B" w:rsidRDefault="00025D6B" w:rsidP="00025D6B">
      <w:pPr>
        <w:spacing w:line="276" w:lineRule="auto"/>
        <w:rPr>
          <w:rFonts w:ascii="Calibri" w:hAnsi="Calibri"/>
        </w:rPr>
      </w:pPr>
      <w:r w:rsidRPr="00025D6B">
        <w:rPr>
          <w:rFonts w:ascii="Calibri" w:hAnsi="Calibri"/>
        </w:rPr>
        <w:t xml:space="preserve">2. Why should I desire to be a holy person? </w:t>
      </w:r>
    </w:p>
    <w:p w14:paraId="2F384889" w14:textId="77777777" w:rsidR="00025D6B" w:rsidRPr="00025D6B" w:rsidRDefault="00025D6B" w:rsidP="00025D6B">
      <w:pPr>
        <w:spacing w:line="276" w:lineRule="auto"/>
        <w:rPr>
          <w:rFonts w:ascii="Calibri" w:hAnsi="Calibri"/>
        </w:rPr>
      </w:pPr>
      <w:r w:rsidRPr="00025D6B">
        <w:rPr>
          <w:rFonts w:ascii="Calibri" w:hAnsi="Calibri"/>
        </w:rPr>
        <w:t xml:space="preserve">3. If I desire to be holy, what do I need to do? </w:t>
      </w:r>
    </w:p>
    <w:p w14:paraId="1D437CCC" w14:textId="77777777" w:rsidR="00025D6B" w:rsidRPr="00025D6B" w:rsidRDefault="00025D6B" w:rsidP="00025D6B">
      <w:pPr>
        <w:spacing w:line="276" w:lineRule="auto"/>
        <w:rPr>
          <w:rFonts w:ascii="Calibri" w:hAnsi="Calibri"/>
        </w:rPr>
      </w:pPr>
    </w:p>
    <w:p w14:paraId="41176D75" w14:textId="77777777" w:rsidR="00025D6B" w:rsidRPr="00025D6B" w:rsidRDefault="00025D6B" w:rsidP="00025D6B">
      <w:pPr>
        <w:spacing w:line="276" w:lineRule="auto"/>
        <w:rPr>
          <w:rFonts w:ascii="Calibri" w:hAnsi="Calibri"/>
        </w:rPr>
      </w:pPr>
      <w:r w:rsidRPr="00025D6B">
        <w:rPr>
          <w:rFonts w:ascii="Calibri" w:hAnsi="Calibri"/>
        </w:rPr>
        <w:t xml:space="preserve">I want you to take some notes this morning and write this down as we look at this very critical topic about living a holy life. </w:t>
      </w:r>
    </w:p>
    <w:p w14:paraId="3ACF090E" w14:textId="77777777" w:rsidR="00025D6B" w:rsidRPr="00025D6B" w:rsidRDefault="00025D6B" w:rsidP="00025D6B">
      <w:pPr>
        <w:spacing w:line="276" w:lineRule="auto"/>
        <w:rPr>
          <w:rFonts w:ascii="Calibri" w:hAnsi="Calibri"/>
          <w:b/>
          <w:bCs/>
        </w:rPr>
      </w:pPr>
    </w:p>
    <w:p w14:paraId="339B38FA" w14:textId="77777777" w:rsidR="00025D6B" w:rsidRPr="00025D6B" w:rsidRDefault="00025D6B" w:rsidP="00025D6B">
      <w:pPr>
        <w:spacing w:line="276" w:lineRule="auto"/>
        <w:rPr>
          <w:rFonts w:ascii="Calibri" w:hAnsi="Calibri"/>
        </w:rPr>
      </w:pPr>
      <w:r w:rsidRPr="00025D6B">
        <w:rPr>
          <w:rFonts w:ascii="Calibri" w:hAnsi="Calibri"/>
          <w:b/>
          <w:bCs/>
        </w:rPr>
        <w:t>Holiness…What Is It?</w:t>
      </w:r>
    </w:p>
    <w:p w14:paraId="64E58EF5" w14:textId="77777777" w:rsidR="00025D6B" w:rsidRPr="00025D6B" w:rsidRDefault="00025D6B" w:rsidP="00025D6B">
      <w:pPr>
        <w:spacing w:line="276" w:lineRule="auto"/>
        <w:rPr>
          <w:rFonts w:ascii="Calibri" w:hAnsi="Calibri"/>
        </w:rPr>
      </w:pPr>
    </w:p>
    <w:p w14:paraId="55AA396D" w14:textId="3079BC1A" w:rsidR="00025D6B" w:rsidRPr="00025D6B" w:rsidRDefault="00025D6B" w:rsidP="00025D6B">
      <w:pPr>
        <w:spacing w:line="276" w:lineRule="auto"/>
        <w:rPr>
          <w:rFonts w:ascii="Calibri" w:hAnsi="Calibri"/>
        </w:rPr>
      </w:pPr>
      <w:r w:rsidRPr="00025D6B">
        <w:rPr>
          <w:rFonts w:ascii="Calibri" w:hAnsi="Calibri"/>
        </w:rPr>
        <w:t>When we talk about holiness, sometimes people think that means that you are withdrawn, isolated, you live in a little bubble and are totally removed from the natural world. Sometimes when we hear that term, we</w:t>
      </w:r>
      <w:r w:rsidR="00D71D33">
        <w:rPr>
          <w:rFonts w:ascii="Calibri" w:hAnsi="Calibri"/>
        </w:rPr>
        <w:t xml:space="preserve"> think about being a hermit.</w:t>
      </w:r>
    </w:p>
    <w:p w14:paraId="7E69DE10" w14:textId="77777777" w:rsidR="00025D6B" w:rsidRPr="00025D6B" w:rsidRDefault="00025D6B" w:rsidP="00025D6B">
      <w:pPr>
        <w:spacing w:line="276" w:lineRule="auto"/>
        <w:rPr>
          <w:rFonts w:ascii="Calibri" w:hAnsi="Calibri"/>
        </w:rPr>
      </w:pPr>
    </w:p>
    <w:p w14:paraId="3E79195A" w14:textId="77777777" w:rsidR="00025D6B" w:rsidRPr="00025D6B" w:rsidRDefault="00025D6B" w:rsidP="00025D6B">
      <w:pPr>
        <w:spacing w:line="276" w:lineRule="auto"/>
        <w:rPr>
          <w:rFonts w:ascii="Calibri" w:hAnsi="Calibri"/>
        </w:rPr>
      </w:pPr>
      <w:r w:rsidRPr="00025D6B">
        <w:rPr>
          <w:rFonts w:ascii="Calibri" w:hAnsi="Calibri"/>
        </w:rPr>
        <w:t xml:space="preserve">I love to watch a show on television called the </w:t>
      </w:r>
      <w:r w:rsidRPr="00025D6B">
        <w:rPr>
          <w:rFonts w:ascii="Calibri" w:hAnsi="Calibri"/>
          <w:i/>
          <w:iCs/>
        </w:rPr>
        <w:t>Alaskan Bush People.</w:t>
      </w:r>
      <w:r w:rsidRPr="00025D6B">
        <w:rPr>
          <w:rFonts w:ascii="Calibri" w:hAnsi="Calibri"/>
        </w:rPr>
        <w:t xml:space="preserve"> Do we have any </w:t>
      </w:r>
      <w:r w:rsidRPr="00025D6B">
        <w:rPr>
          <w:rFonts w:ascii="Calibri" w:hAnsi="Calibri"/>
          <w:i/>
          <w:iCs/>
        </w:rPr>
        <w:t xml:space="preserve">Alaskan Bush People </w:t>
      </w:r>
      <w:r w:rsidRPr="00025D6B">
        <w:rPr>
          <w:rFonts w:ascii="Calibri" w:hAnsi="Calibri"/>
        </w:rPr>
        <w:t xml:space="preserve">fans here today? We have two. At the early service, we had a whole group of people. They were like, “We love it!” </w:t>
      </w:r>
      <w:r w:rsidRPr="00025D6B">
        <w:rPr>
          <w:rFonts w:ascii="Calibri" w:hAnsi="Calibri"/>
          <w:i/>
          <w:iCs/>
        </w:rPr>
        <w:t>Alaskan Bush People</w:t>
      </w:r>
      <w:r w:rsidRPr="00025D6B">
        <w:rPr>
          <w:rFonts w:ascii="Calibri" w:hAnsi="Calibri"/>
        </w:rPr>
        <w:t xml:space="preserve"> is awesome. I think they moved, so it kind of ruins the show. But they originally were in this remote island in Alaska and they built a log cabin. They live off the grid. They have no electricity, no running water. There are big grizzly bears that are constantly lurking around the house. Everything that they have is stuff that they've made. Their food is what they kill or what they grow. It's a really interesting show.</w:t>
      </w:r>
    </w:p>
    <w:p w14:paraId="46CE702E" w14:textId="77777777" w:rsidR="00025D6B" w:rsidRPr="00025D6B" w:rsidRDefault="00025D6B" w:rsidP="00025D6B">
      <w:pPr>
        <w:spacing w:line="276" w:lineRule="auto"/>
        <w:rPr>
          <w:rFonts w:ascii="Calibri" w:hAnsi="Calibri"/>
        </w:rPr>
      </w:pPr>
    </w:p>
    <w:p w14:paraId="78B2706C" w14:textId="77777777" w:rsidR="00025D6B" w:rsidRPr="00025D6B" w:rsidRDefault="00025D6B" w:rsidP="00025D6B">
      <w:pPr>
        <w:spacing w:line="276" w:lineRule="auto"/>
        <w:rPr>
          <w:rFonts w:ascii="Calibri" w:hAnsi="Calibri"/>
        </w:rPr>
      </w:pPr>
      <w:r w:rsidRPr="00025D6B">
        <w:rPr>
          <w:rFonts w:ascii="Calibri" w:hAnsi="Calibri"/>
        </w:rPr>
        <w:t>Sometimes we can think about holiness, kind of like the Alaskan Bush people. I'm going to move to a remote place. I'm going to not be around people. I'm just going to get out into the woods and meditate a little bit. Then I will be fully consecrated to God. But you can be a very modern 21</w:t>
      </w:r>
      <w:r w:rsidRPr="00025D6B">
        <w:rPr>
          <w:rFonts w:ascii="Calibri" w:hAnsi="Calibri"/>
          <w:vertAlign w:val="superscript"/>
        </w:rPr>
        <w:t>st</w:t>
      </w:r>
      <w:r w:rsidRPr="00025D6B">
        <w:rPr>
          <w:rFonts w:ascii="Calibri" w:hAnsi="Calibri"/>
        </w:rPr>
        <w:t xml:space="preserve"> century person and live a life that is deeply consecrated to God. Did you know that you can? I want to talk to you today about how that is possible. </w:t>
      </w:r>
    </w:p>
    <w:p w14:paraId="708FC5A9" w14:textId="77777777" w:rsidR="00025D6B" w:rsidRPr="00025D6B" w:rsidRDefault="00025D6B" w:rsidP="00025D6B">
      <w:pPr>
        <w:spacing w:line="276" w:lineRule="auto"/>
        <w:rPr>
          <w:rFonts w:ascii="Calibri" w:hAnsi="Calibri"/>
        </w:rPr>
      </w:pPr>
    </w:p>
    <w:p w14:paraId="569EC9EC" w14:textId="2A07926E" w:rsidR="00025D6B" w:rsidRPr="00025D6B" w:rsidRDefault="00025D6B" w:rsidP="00025D6B">
      <w:pPr>
        <w:spacing w:line="276" w:lineRule="auto"/>
        <w:rPr>
          <w:rFonts w:ascii="Calibri" w:hAnsi="Calibri"/>
        </w:rPr>
      </w:pPr>
      <w:r w:rsidRPr="00025D6B">
        <w:rPr>
          <w:rFonts w:ascii="Calibri" w:hAnsi="Calibri"/>
        </w:rPr>
        <w:t>To be a holy person means to be set apart. It means that you are different. It means you're committed to the Lord. It doesn't mean that you're living in isolation, but it means that you are different. When the Lord is the focus of your life, you're not necessarily like everybody else</w:t>
      </w:r>
      <w:r w:rsidR="00CD5C4A">
        <w:rPr>
          <w:rFonts w:ascii="Calibri" w:hAnsi="Calibri"/>
        </w:rPr>
        <w:t>.</w:t>
      </w:r>
      <w:r w:rsidRPr="00025D6B">
        <w:rPr>
          <w:rFonts w:ascii="Calibri" w:hAnsi="Calibri"/>
        </w:rPr>
        <w:t xml:space="preserve"> </w:t>
      </w:r>
      <w:r w:rsidR="00CD5C4A">
        <w:rPr>
          <w:rFonts w:ascii="Calibri" w:hAnsi="Calibri"/>
        </w:rPr>
        <w:t>Y</w:t>
      </w:r>
      <w:r w:rsidRPr="00025D6B">
        <w:rPr>
          <w:rFonts w:ascii="Calibri" w:hAnsi="Calibri"/>
        </w:rPr>
        <w:t xml:space="preserve">ou are a little different. Let's talk about what that may or may not look like. </w:t>
      </w:r>
    </w:p>
    <w:p w14:paraId="24B5415F" w14:textId="77777777" w:rsidR="00025D6B" w:rsidRPr="00025D6B" w:rsidRDefault="00025D6B" w:rsidP="00025D6B">
      <w:pPr>
        <w:spacing w:line="276" w:lineRule="auto"/>
        <w:rPr>
          <w:rFonts w:ascii="Calibri" w:hAnsi="Calibri"/>
        </w:rPr>
      </w:pPr>
    </w:p>
    <w:p w14:paraId="58999CCC" w14:textId="77777777" w:rsidR="00025D6B" w:rsidRPr="00025D6B" w:rsidRDefault="00025D6B" w:rsidP="00025D6B">
      <w:pPr>
        <w:spacing w:line="276" w:lineRule="auto"/>
        <w:rPr>
          <w:rFonts w:ascii="Calibri" w:hAnsi="Calibri"/>
        </w:rPr>
      </w:pPr>
      <w:r w:rsidRPr="00025D6B">
        <w:rPr>
          <w:rFonts w:ascii="Calibri" w:hAnsi="Calibri"/>
        </w:rPr>
        <w:t>“As the one who called you is holy, you also are to be holy in all your conduct; for it is written: ‘Be holy, because I am holy’” (1 Peter 1:15-16).</w:t>
      </w:r>
    </w:p>
    <w:p w14:paraId="18211C4C" w14:textId="77777777" w:rsidR="00025D6B" w:rsidRPr="00025D6B" w:rsidRDefault="00025D6B" w:rsidP="00025D6B">
      <w:pPr>
        <w:spacing w:line="276" w:lineRule="auto"/>
        <w:rPr>
          <w:rFonts w:ascii="Calibri" w:hAnsi="Calibri"/>
        </w:rPr>
      </w:pPr>
    </w:p>
    <w:p w14:paraId="49474F73" w14:textId="77777777" w:rsidR="00025D6B" w:rsidRPr="00025D6B" w:rsidRDefault="00025D6B" w:rsidP="00025D6B">
      <w:pPr>
        <w:spacing w:line="276" w:lineRule="auto"/>
        <w:rPr>
          <w:rFonts w:ascii="Calibri" w:hAnsi="Calibri"/>
        </w:rPr>
      </w:pPr>
      <w:r w:rsidRPr="00025D6B">
        <w:rPr>
          <w:rFonts w:ascii="Calibri" w:hAnsi="Calibri"/>
        </w:rPr>
        <w:t>That is a quote from Leviticus 11 there in 1 Peter 1.</w:t>
      </w:r>
    </w:p>
    <w:p w14:paraId="4FBFBF53" w14:textId="77777777" w:rsidR="00025D6B" w:rsidRPr="00025D6B" w:rsidRDefault="00025D6B" w:rsidP="00025D6B">
      <w:pPr>
        <w:spacing w:line="276" w:lineRule="auto"/>
        <w:rPr>
          <w:rFonts w:ascii="Calibri" w:hAnsi="Calibri"/>
        </w:rPr>
      </w:pPr>
    </w:p>
    <w:p w14:paraId="0A1BB71C" w14:textId="77777777" w:rsidR="00025D6B" w:rsidRPr="00025D6B" w:rsidRDefault="00025D6B" w:rsidP="00025D6B">
      <w:pPr>
        <w:spacing w:line="276" w:lineRule="auto"/>
        <w:rPr>
          <w:rFonts w:ascii="Calibri" w:hAnsi="Calibri"/>
        </w:rPr>
      </w:pPr>
      <w:r w:rsidRPr="00025D6B">
        <w:rPr>
          <w:rFonts w:ascii="Calibri" w:hAnsi="Calibri"/>
        </w:rPr>
        <w:t xml:space="preserve">Is it possible to be to be a holy person? Peter puts the bar pretty high, because he says (and this is God speaking), “Be holy, because I am holy.” In other words, God is perfect, God is holy, so I should be holy. I don't know about you, but when I read that, that's a little bit intimidating. The bar just got moved up, maybe like this </w:t>
      </w:r>
      <w:r w:rsidRPr="00025D6B">
        <w:rPr>
          <w:rFonts w:ascii="Calibri" w:hAnsi="Calibri"/>
          <w:i/>
          <w:iCs/>
        </w:rPr>
        <w:t>[Pastor swoops hands from low to high]</w:t>
      </w:r>
      <w:r w:rsidRPr="00025D6B">
        <w:rPr>
          <w:rFonts w:ascii="Calibri" w:hAnsi="Calibri"/>
        </w:rPr>
        <w:t xml:space="preserve">. How can I be like God? </w:t>
      </w:r>
    </w:p>
    <w:p w14:paraId="644C6C7C" w14:textId="77777777" w:rsidR="00025D6B" w:rsidRPr="00025D6B" w:rsidRDefault="00025D6B" w:rsidP="00025D6B">
      <w:pPr>
        <w:spacing w:line="276" w:lineRule="auto"/>
        <w:rPr>
          <w:rFonts w:ascii="Calibri" w:hAnsi="Calibri"/>
        </w:rPr>
      </w:pPr>
    </w:p>
    <w:p w14:paraId="62EABD8B" w14:textId="4A556148" w:rsidR="00025D6B" w:rsidRPr="00025D6B" w:rsidRDefault="00025D6B" w:rsidP="00025D6B">
      <w:pPr>
        <w:spacing w:line="276" w:lineRule="auto"/>
        <w:rPr>
          <w:rFonts w:ascii="Calibri" w:hAnsi="Calibri"/>
        </w:rPr>
      </w:pPr>
      <w:r w:rsidRPr="00025D6B">
        <w:rPr>
          <w:rFonts w:ascii="Calibri" w:hAnsi="Calibri"/>
        </w:rPr>
        <w:t xml:space="preserve">When Peter is talking about holy living, he's not talking about perfection; he's talking about progress. There's a big difference. People who walk in the holiness of God are people that are </w:t>
      </w:r>
      <w:r w:rsidRPr="00025D6B">
        <w:rPr>
          <w:rFonts w:ascii="Calibri" w:hAnsi="Calibri"/>
        </w:rPr>
        <w:lastRenderedPageBreak/>
        <w:t>progressing. But they're not people that are perfect. Because none of us are perfect. All of us would fail if perfection was the standard. But we compare ourselves to God, not to other people. If we compared ourselves to other people, two things happen. We're prideful, because we're like, “Oh, I got it going on way more than they do,” or we feel inferior because we see that people are better than us. That's why the standard should always be the Lord. Not to discourage us, but to challenge us and to push us forward in our faith and in our walk with Him. Holiness is progress, not perfection.</w:t>
      </w:r>
    </w:p>
    <w:p w14:paraId="627657EF" w14:textId="77777777" w:rsidR="00025D6B" w:rsidRPr="00025D6B" w:rsidRDefault="00025D6B" w:rsidP="00025D6B">
      <w:pPr>
        <w:spacing w:line="276" w:lineRule="auto"/>
        <w:rPr>
          <w:rFonts w:ascii="Calibri" w:hAnsi="Calibri"/>
        </w:rPr>
      </w:pPr>
    </w:p>
    <w:p w14:paraId="71184EE0" w14:textId="77777777" w:rsidR="00025D6B" w:rsidRPr="00025D6B" w:rsidRDefault="00025D6B" w:rsidP="00025D6B">
      <w:pPr>
        <w:spacing w:line="276" w:lineRule="auto"/>
        <w:rPr>
          <w:rFonts w:ascii="Calibri" w:hAnsi="Calibri"/>
        </w:rPr>
      </w:pPr>
      <w:r w:rsidRPr="00025D6B">
        <w:rPr>
          <w:rFonts w:ascii="Calibri" w:hAnsi="Calibri"/>
        </w:rPr>
        <w:t xml:space="preserve">Another misconception is the performance trap. Sometimes we think, “I live a life that is perfect and really committed to God, then God will love me. If I mess up, then God will despise me. I have to earn the favor of God.” But if we believe that, we'll always be on a roller coaster with our life. God loves us and cares about us, even when we make really bad decisions. Even in our brokenness, even in our shame, even in our deepest, darkest mistakes, God's love for us is always consistent. </w:t>
      </w:r>
    </w:p>
    <w:p w14:paraId="4C96EC86" w14:textId="77777777" w:rsidR="00025D6B" w:rsidRPr="00025D6B" w:rsidRDefault="00025D6B" w:rsidP="00025D6B">
      <w:pPr>
        <w:spacing w:line="276" w:lineRule="auto"/>
        <w:rPr>
          <w:rFonts w:ascii="Calibri" w:hAnsi="Calibri"/>
        </w:rPr>
      </w:pPr>
    </w:p>
    <w:p w14:paraId="54FCA1FA" w14:textId="77777777" w:rsidR="00025D6B" w:rsidRPr="00025D6B" w:rsidRDefault="00025D6B" w:rsidP="00025D6B">
      <w:pPr>
        <w:spacing w:line="276" w:lineRule="auto"/>
        <w:rPr>
          <w:rFonts w:ascii="Calibri" w:hAnsi="Calibri"/>
        </w:rPr>
      </w:pPr>
      <w:r w:rsidRPr="00025D6B">
        <w:rPr>
          <w:rFonts w:ascii="Calibri" w:hAnsi="Calibri"/>
        </w:rPr>
        <w:t xml:space="preserve">It's not about performance, but it really is about drawing close to the heart of God. The more that we love God, the more that we want to be like him. Holiness is a huge part of that. </w:t>
      </w:r>
    </w:p>
    <w:p w14:paraId="7ADED0BA" w14:textId="77777777" w:rsidR="00025D6B" w:rsidRPr="00025D6B" w:rsidRDefault="00025D6B" w:rsidP="00025D6B">
      <w:pPr>
        <w:spacing w:line="276" w:lineRule="auto"/>
        <w:rPr>
          <w:rFonts w:ascii="Calibri" w:hAnsi="Calibri"/>
        </w:rPr>
      </w:pPr>
    </w:p>
    <w:p w14:paraId="50FA78C3" w14:textId="77777777" w:rsidR="00025D6B" w:rsidRPr="00025D6B" w:rsidRDefault="00025D6B" w:rsidP="00025D6B">
      <w:pPr>
        <w:spacing w:line="276" w:lineRule="auto"/>
        <w:rPr>
          <w:rFonts w:ascii="Calibri" w:hAnsi="Calibri"/>
        </w:rPr>
      </w:pPr>
      <w:r w:rsidRPr="00025D6B">
        <w:rPr>
          <w:rFonts w:ascii="Calibri" w:hAnsi="Calibri"/>
        </w:rPr>
        <w:t>I want to read Leviticus 11, which is the passage that 1 Peter quotes. It’s a lengthy chunk of Scripture. I want you to bear with me. Leviticus 11 deals with the dietary codes of the Old Testament. Stick with me just a moment.</w:t>
      </w:r>
    </w:p>
    <w:p w14:paraId="33F7C129" w14:textId="77777777" w:rsidR="00025D6B" w:rsidRPr="00025D6B" w:rsidRDefault="00025D6B" w:rsidP="00025D6B">
      <w:pPr>
        <w:spacing w:line="276" w:lineRule="auto"/>
        <w:rPr>
          <w:rFonts w:ascii="Calibri" w:hAnsi="Calibri"/>
        </w:rPr>
      </w:pPr>
    </w:p>
    <w:p w14:paraId="42BA0016" w14:textId="77777777" w:rsidR="00025D6B" w:rsidRPr="00025D6B" w:rsidRDefault="00025D6B" w:rsidP="00025D6B">
      <w:pPr>
        <w:spacing w:line="276" w:lineRule="auto"/>
        <w:rPr>
          <w:rFonts w:ascii="Calibri" w:hAnsi="Calibri"/>
        </w:rPr>
      </w:pPr>
      <w:r w:rsidRPr="00025D6B">
        <w:rPr>
          <w:rFonts w:ascii="Calibri" w:hAnsi="Calibri"/>
        </w:rPr>
        <w:t>“All the creatures that swarm on the earth are abhorrent; they must not be eaten. Do not eat any of the creatures that swarm on the earth, anything that moves on its belly or walks on all fours or on many feet, for they are abhorrent. Do not become contaminated by any creature that swarms; do not become unclean or defiled by them. For I am the Lord your God, so you must consecrate yourselves and be holy because I am holy. Do not defile yourselves by any swarming creature that crawls on the ground.</w:t>
      </w:r>
      <w:r w:rsidRPr="00025D6B">
        <w:rPr>
          <w:rFonts w:ascii="Calibri" w:hAnsi="Calibri"/>
          <w:b/>
          <w:bCs/>
          <w:vertAlign w:val="superscript"/>
        </w:rPr>
        <w:t> </w:t>
      </w:r>
      <w:r w:rsidRPr="00025D6B">
        <w:rPr>
          <w:rFonts w:ascii="Calibri" w:hAnsi="Calibri"/>
        </w:rPr>
        <w:t>For I am the Lord, who brought you up from the land of Egypt to be your God, so you must be holy because I am holy. This is the law concerning animals, birds, all living creatures that move in the water, and all creatures that swarm on the ground,</w:t>
      </w:r>
      <w:r w:rsidRPr="00025D6B">
        <w:rPr>
          <w:rFonts w:ascii="Calibri" w:hAnsi="Calibri"/>
          <w:b/>
          <w:bCs/>
          <w:vertAlign w:val="superscript"/>
        </w:rPr>
        <w:t> </w:t>
      </w:r>
      <w:r w:rsidRPr="00025D6B">
        <w:rPr>
          <w:rFonts w:ascii="Calibri" w:hAnsi="Calibri"/>
        </w:rPr>
        <w:t>in order to distinguish between the unclean and the clean, between the animals that may be eaten and those that may not be eaten” (Leviticus 11:41-47).</w:t>
      </w:r>
    </w:p>
    <w:p w14:paraId="74A21CB0" w14:textId="77777777" w:rsidR="00025D6B" w:rsidRPr="00025D6B" w:rsidRDefault="00025D6B" w:rsidP="00025D6B">
      <w:pPr>
        <w:spacing w:line="276" w:lineRule="auto"/>
        <w:rPr>
          <w:rFonts w:ascii="Calibri" w:hAnsi="Calibri"/>
        </w:rPr>
      </w:pPr>
    </w:p>
    <w:p w14:paraId="0A337DD5" w14:textId="77777777" w:rsidR="00025D6B" w:rsidRPr="00025D6B" w:rsidRDefault="00025D6B" w:rsidP="00025D6B">
      <w:pPr>
        <w:spacing w:line="276" w:lineRule="auto"/>
        <w:rPr>
          <w:rFonts w:ascii="Calibri" w:hAnsi="Calibri"/>
        </w:rPr>
      </w:pPr>
      <w:r w:rsidRPr="00025D6B">
        <w:rPr>
          <w:rFonts w:ascii="Calibri" w:hAnsi="Calibri"/>
        </w:rPr>
        <w:t xml:space="preserve">Leviticus 11 is really an unusual chapter of the Bible. It describes in great detail the dietary codes that God gave to Moses for the Israelites to abide by. If you read the chapter, he says, “You should eat this kind of fish and not that kind of fish. You should eat this kind of bird, but </w:t>
      </w:r>
      <w:r w:rsidRPr="00025D6B">
        <w:rPr>
          <w:rFonts w:ascii="Calibri" w:hAnsi="Calibri"/>
        </w:rPr>
        <w:lastRenderedPageBreak/>
        <w:t xml:space="preserve">not that kind of bird. You should eat this kind of species, but don't touch that species over there.” He goes through all of the regulations. </w:t>
      </w:r>
    </w:p>
    <w:p w14:paraId="746F0B73" w14:textId="77777777" w:rsidR="00025D6B" w:rsidRPr="00025D6B" w:rsidRDefault="00025D6B" w:rsidP="00025D6B">
      <w:pPr>
        <w:spacing w:line="276" w:lineRule="auto"/>
        <w:rPr>
          <w:rFonts w:ascii="Calibri" w:hAnsi="Calibri"/>
        </w:rPr>
      </w:pPr>
    </w:p>
    <w:p w14:paraId="63172805" w14:textId="2D01FB85" w:rsidR="00025D6B" w:rsidRPr="00025D6B" w:rsidRDefault="00025D6B" w:rsidP="00025D6B">
      <w:pPr>
        <w:spacing w:line="276" w:lineRule="auto"/>
        <w:rPr>
          <w:rFonts w:ascii="Calibri" w:hAnsi="Calibri"/>
        </w:rPr>
      </w:pPr>
      <w:r w:rsidRPr="00025D6B">
        <w:rPr>
          <w:rFonts w:ascii="Calibri" w:hAnsi="Calibri"/>
        </w:rPr>
        <w:t>In fact, there are three different types of laws that are given in the Old Testament. One is the ceremonial laws that related to the worship of God. God gave specific commands to the Israelites to worship God in this way. The reason we don't observe the ceremonial traditions of the Old Testament today in the 21</w:t>
      </w:r>
      <w:r w:rsidRPr="00025D6B">
        <w:rPr>
          <w:rFonts w:ascii="Calibri" w:hAnsi="Calibri"/>
          <w:vertAlign w:val="superscript"/>
        </w:rPr>
        <w:t>st</w:t>
      </w:r>
      <w:r w:rsidRPr="00025D6B">
        <w:rPr>
          <w:rFonts w:ascii="Calibri" w:hAnsi="Calibri"/>
        </w:rPr>
        <w:t xml:space="preserve"> century is because Jesus came and became the great high priest that died for our sins, the great Lamb of God, all-time sacrifice. The way that the Hebrew people worshipped in the temple is not the way we worship today</w:t>
      </w:r>
      <w:r w:rsidR="00CD5C4A">
        <w:rPr>
          <w:rFonts w:ascii="Calibri" w:hAnsi="Calibri"/>
        </w:rPr>
        <w:t>,</w:t>
      </w:r>
      <w:r w:rsidRPr="00025D6B">
        <w:rPr>
          <w:rFonts w:ascii="Calibri" w:hAnsi="Calibri"/>
        </w:rPr>
        <w:t xml:space="preserve"> because Christ came</w:t>
      </w:r>
      <w:r w:rsidR="00CD5C4A">
        <w:rPr>
          <w:rFonts w:ascii="Calibri" w:hAnsi="Calibri"/>
        </w:rPr>
        <w:t xml:space="preserve">, </w:t>
      </w:r>
      <w:r w:rsidRPr="00025D6B">
        <w:rPr>
          <w:rFonts w:ascii="Calibri" w:hAnsi="Calibri"/>
        </w:rPr>
        <w:t xml:space="preserve">He died and became the ultimate sacrifice. Those are the ceremonial laws. </w:t>
      </w:r>
    </w:p>
    <w:p w14:paraId="0A6741BA" w14:textId="77777777" w:rsidR="00025D6B" w:rsidRPr="00025D6B" w:rsidRDefault="00025D6B" w:rsidP="00025D6B">
      <w:pPr>
        <w:spacing w:line="276" w:lineRule="auto"/>
        <w:rPr>
          <w:rFonts w:ascii="Calibri" w:hAnsi="Calibri"/>
        </w:rPr>
      </w:pPr>
    </w:p>
    <w:p w14:paraId="3651445A" w14:textId="77777777" w:rsidR="00025D6B" w:rsidRPr="00025D6B" w:rsidRDefault="00025D6B" w:rsidP="00025D6B">
      <w:pPr>
        <w:spacing w:line="276" w:lineRule="auto"/>
        <w:rPr>
          <w:rFonts w:ascii="Calibri" w:hAnsi="Calibri"/>
        </w:rPr>
      </w:pPr>
      <w:r w:rsidRPr="00025D6B">
        <w:rPr>
          <w:rFonts w:ascii="Calibri" w:hAnsi="Calibri"/>
        </w:rPr>
        <w:t xml:space="preserve">In the Old Testament, there are the civil laws, which are how the State of Israel was governed. God gave specific orders, laws, rules, regulations to manage and direct people. But those were given to the Israelites for that specific time. </w:t>
      </w:r>
    </w:p>
    <w:p w14:paraId="66B80AFB" w14:textId="77777777" w:rsidR="00025D6B" w:rsidRPr="00025D6B" w:rsidRDefault="00025D6B" w:rsidP="00025D6B">
      <w:pPr>
        <w:spacing w:line="276" w:lineRule="auto"/>
        <w:rPr>
          <w:rFonts w:ascii="Calibri" w:hAnsi="Calibri"/>
        </w:rPr>
      </w:pPr>
    </w:p>
    <w:p w14:paraId="3D8A3AAA" w14:textId="77777777" w:rsidR="00025D6B" w:rsidRPr="00025D6B" w:rsidRDefault="00025D6B" w:rsidP="00025D6B">
      <w:pPr>
        <w:spacing w:line="276" w:lineRule="auto"/>
        <w:rPr>
          <w:rFonts w:ascii="Calibri" w:hAnsi="Calibri"/>
        </w:rPr>
      </w:pPr>
      <w:r w:rsidRPr="00025D6B">
        <w:rPr>
          <w:rFonts w:ascii="Calibri" w:hAnsi="Calibri"/>
        </w:rPr>
        <w:t xml:space="preserve">There are also the spiritual laws. The Christian church today follows the spiritual laws given in the Old Testament. These are echoed by Jesus and by the apostles in the New Testament. We follow everything in the Old Testament unless it was changed in the New Testament. We don't follow the dietary codes, we don't follow the ceremonial practices of animal sacrifice, and some other things in the Old Testament, because Christ came and all of that changed. </w:t>
      </w:r>
    </w:p>
    <w:p w14:paraId="7AF972C8" w14:textId="77777777" w:rsidR="00025D6B" w:rsidRPr="00025D6B" w:rsidRDefault="00025D6B" w:rsidP="00025D6B">
      <w:pPr>
        <w:spacing w:line="276" w:lineRule="auto"/>
        <w:rPr>
          <w:rFonts w:ascii="Calibri" w:hAnsi="Calibri"/>
        </w:rPr>
      </w:pPr>
    </w:p>
    <w:p w14:paraId="4EB5597E" w14:textId="6D6AAF0D" w:rsidR="00025D6B" w:rsidRPr="00025D6B" w:rsidRDefault="00025D6B" w:rsidP="00025D6B">
      <w:pPr>
        <w:spacing w:line="276" w:lineRule="auto"/>
        <w:rPr>
          <w:rFonts w:ascii="Calibri" w:hAnsi="Calibri"/>
        </w:rPr>
      </w:pPr>
      <w:r w:rsidRPr="00025D6B">
        <w:rPr>
          <w:rFonts w:ascii="Calibri" w:hAnsi="Calibri"/>
        </w:rPr>
        <w:t xml:space="preserve">In particular, God gives these commands of eating and dietary restrictions to the Israelites. They sound kind of odd. One of the things that the Israelites were not to eat was pork. The question is, why would God not want people to eat pork? It's an interesting question. Critics of the Bible love to go to Leviticus and quote </w:t>
      </w:r>
      <w:r w:rsidR="00D9240C">
        <w:rPr>
          <w:rFonts w:ascii="Calibri" w:hAnsi="Calibri"/>
        </w:rPr>
        <w:t xml:space="preserve">this </w:t>
      </w:r>
      <w:r w:rsidRPr="00025D6B">
        <w:rPr>
          <w:rFonts w:ascii="Calibri" w:hAnsi="Calibri"/>
        </w:rPr>
        <w:t xml:space="preserve">passage of Scripture. They say, “You Christians are not consistent because you're not doing what the Bible says.” No. You have to understand how to interpret the Bible. The reason that we don't follow the dietary codes today is because Christ has come. In Acts 11, God said that we could eat any of the food that we desire to eat. </w:t>
      </w:r>
    </w:p>
    <w:p w14:paraId="1E3713E9" w14:textId="77777777" w:rsidR="00025D6B" w:rsidRPr="00025D6B" w:rsidRDefault="00025D6B" w:rsidP="00025D6B">
      <w:pPr>
        <w:spacing w:line="276" w:lineRule="auto"/>
        <w:rPr>
          <w:rFonts w:ascii="Calibri" w:hAnsi="Calibri"/>
        </w:rPr>
      </w:pPr>
    </w:p>
    <w:p w14:paraId="4203A304" w14:textId="77777777" w:rsidR="00025D6B" w:rsidRPr="00025D6B" w:rsidRDefault="00025D6B" w:rsidP="00025D6B">
      <w:pPr>
        <w:spacing w:line="276" w:lineRule="auto"/>
        <w:rPr>
          <w:rFonts w:ascii="Calibri" w:hAnsi="Calibri"/>
        </w:rPr>
      </w:pPr>
      <w:r w:rsidRPr="00025D6B">
        <w:rPr>
          <w:rFonts w:ascii="Calibri" w:hAnsi="Calibri"/>
        </w:rPr>
        <w:t xml:space="preserve">But I think there's something that we can learn from Leviticus 11. I don't want you to miss this. Why would God give these dietary codes? For example, pork was not allowed to be eaten by the Jewish people. The Jewish people didn't know a lot about microbiology at the time. They just knew God said, “Don't eat pork.” Today, in modern times, we know that pork is one of the meats that is the most susceptible to contamination, far more than chicken or beef. In the ancient world, people either didn't cook the meat or they cooked it very little. I believe the reason that God was telling the Israelites to not eat pork and maybe some other things was because He didn't want them to get sick. </w:t>
      </w:r>
    </w:p>
    <w:p w14:paraId="2091B456" w14:textId="77777777" w:rsidR="00025D6B" w:rsidRPr="00025D6B" w:rsidRDefault="00025D6B" w:rsidP="00025D6B">
      <w:pPr>
        <w:spacing w:line="276" w:lineRule="auto"/>
        <w:rPr>
          <w:rFonts w:ascii="Calibri" w:hAnsi="Calibri"/>
        </w:rPr>
      </w:pPr>
    </w:p>
    <w:p w14:paraId="5FD3223C" w14:textId="7AAEF0AE" w:rsidR="00025D6B" w:rsidRPr="00025D6B" w:rsidRDefault="00025D6B" w:rsidP="00025D6B">
      <w:pPr>
        <w:spacing w:line="276" w:lineRule="auto"/>
        <w:rPr>
          <w:rFonts w:ascii="Calibri" w:hAnsi="Calibri"/>
        </w:rPr>
      </w:pPr>
      <w:r w:rsidRPr="00025D6B">
        <w:rPr>
          <w:rFonts w:ascii="Calibri" w:hAnsi="Calibri"/>
        </w:rPr>
        <w:t xml:space="preserve">There has even been some studies that have been done on this. There's a book called </w:t>
      </w:r>
      <w:r w:rsidRPr="00025D6B">
        <w:rPr>
          <w:rFonts w:ascii="Calibri" w:hAnsi="Calibri"/>
          <w:i/>
          <w:iCs/>
        </w:rPr>
        <w:t>The Daniel Fast.</w:t>
      </w:r>
      <w:r w:rsidRPr="00025D6B">
        <w:rPr>
          <w:rFonts w:ascii="Calibri" w:hAnsi="Calibri"/>
        </w:rPr>
        <w:t xml:space="preserve"> There are some other Christian books that have been written that talk about how the Levitical dietary code was a superior diet. If the Israelites ate that, they would be healthier than if they ate some other things. The reason that God gave these dietary commandments to the Israelites was so they could be healthy</w:t>
      </w:r>
      <w:r w:rsidR="00D9240C">
        <w:rPr>
          <w:rFonts w:ascii="Calibri" w:hAnsi="Calibri"/>
        </w:rPr>
        <w:t xml:space="preserve">. They </w:t>
      </w:r>
      <w:r w:rsidRPr="00025D6B">
        <w:rPr>
          <w:rFonts w:ascii="Calibri" w:hAnsi="Calibri"/>
        </w:rPr>
        <w:t>didn't have all the processed food and all the sophistication that we have today.</w:t>
      </w:r>
    </w:p>
    <w:p w14:paraId="41D53E60" w14:textId="77777777" w:rsidR="00025D6B" w:rsidRPr="00025D6B" w:rsidRDefault="00025D6B" w:rsidP="00025D6B">
      <w:pPr>
        <w:spacing w:line="276" w:lineRule="auto"/>
        <w:rPr>
          <w:rFonts w:ascii="Calibri" w:hAnsi="Calibri"/>
        </w:rPr>
      </w:pPr>
    </w:p>
    <w:p w14:paraId="2CC6B5E7" w14:textId="77777777" w:rsidR="00025D6B" w:rsidRPr="00025D6B" w:rsidRDefault="00025D6B" w:rsidP="00025D6B">
      <w:pPr>
        <w:spacing w:line="276" w:lineRule="auto"/>
        <w:rPr>
          <w:rFonts w:ascii="Calibri" w:hAnsi="Calibri"/>
        </w:rPr>
      </w:pPr>
      <w:r w:rsidRPr="00025D6B">
        <w:rPr>
          <w:rFonts w:ascii="Calibri" w:hAnsi="Calibri"/>
        </w:rPr>
        <w:t xml:space="preserve">It's a huge thing. When begin to see that, we begin to see the Old Testament a little bit different light. We can trust God even if we don't know why God gave the command. </w:t>
      </w:r>
    </w:p>
    <w:p w14:paraId="5E3D2E44" w14:textId="77777777" w:rsidR="00025D6B" w:rsidRPr="00025D6B" w:rsidRDefault="00025D6B" w:rsidP="00025D6B">
      <w:pPr>
        <w:spacing w:line="276" w:lineRule="auto"/>
        <w:rPr>
          <w:rFonts w:ascii="Calibri" w:hAnsi="Calibri"/>
        </w:rPr>
      </w:pPr>
    </w:p>
    <w:p w14:paraId="6C24CE40" w14:textId="1B2A673A" w:rsidR="00025D6B" w:rsidRPr="00025D6B" w:rsidRDefault="00025D6B" w:rsidP="00025D6B">
      <w:pPr>
        <w:spacing w:line="276" w:lineRule="auto"/>
        <w:rPr>
          <w:rFonts w:ascii="Calibri" w:hAnsi="Calibri"/>
        </w:rPr>
      </w:pPr>
      <w:r w:rsidRPr="00025D6B">
        <w:rPr>
          <w:rFonts w:ascii="Calibri" w:hAnsi="Calibri"/>
        </w:rPr>
        <w:t>A couple of years ago, I told my kids, “I want you to go and get in the car.” We were in a part of town where there was some known criminal activity</w:t>
      </w:r>
      <w:r w:rsidR="00D9240C">
        <w:rPr>
          <w:rFonts w:ascii="Calibri" w:hAnsi="Calibri"/>
        </w:rPr>
        <w:t xml:space="preserve">. There were some </w:t>
      </w:r>
      <w:r w:rsidRPr="00025D6B">
        <w:rPr>
          <w:rFonts w:ascii="Calibri" w:hAnsi="Calibri"/>
        </w:rPr>
        <w:t>shady people around. I said, “Walk directly to the car.” It was at night. I had my two kids. As soon as we go out the door, there's a really shady looking guy moving towards us and the car. I start doing what is natural. I start moving very quickly to the car. I am almost in a dead sprint. I'm thinking my kids are going with me because I just told them. I looked around and they were lingering by the door playing video games. They had their little games up and they were like walking around with them in front of their faces. I screamed at them, “Get in the car!” Then they started running to the car. They</w:t>
      </w:r>
      <w:r w:rsidR="00D9240C">
        <w:rPr>
          <w:rFonts w:ascii="Calibri" w:hAnsi="Calibri"/>
        </w:rPr>
        <w:t xml:space="preserve"> said</w:t>
      </w:r>
      <w:r w:rsidRPr="00025D6B">
        <w:rPr>
          <w:rFonts w:ascii="Calibri" w:hAnsi="Calibri"/>
        </w:rPr>
        <w:t xml:space="preserve">, “Dad, you screamed at us.” I was like, “Yeah, I screamed at you. I told you to get in the car. As your father, I see some things that you don't see. There was a creepy looking dude coming towards us and you guys were stumbling all over the place playing video games.” </w:t>
      </w:r>
    </w:p>
    <w:p w14:paraId="5B096E80" w14:textId="77777777" w:rsidR="00025D6B" w:rsidRPr="00025D6B" w:rsidRDefault="00025D6B" w:rsidP="00025D6B">
      <w:pPr>
        <w:spacing w:line="276" w:lineRule="auto"/>
        <w:rPr>
          <w:rFonts w:ascii="Calibri" w:hAnsi="Calibri"/>
        </w:rPr>
      </w:pPr>
    </w:p>
    <w:p w14:paraId="13E10B14" w14:textId="7F94F3DF" w:rsidR="00025D6B" w:rsidRPr="00025D6B" w:rsidRDefault="00025D6B" w:rsidP="00025D6B">
      <w:pPr>
        <w:spacing w:line="276" w:lineRule="auto"/>
        <w:rPr>
          <w:rFonts w:ascii="Calibri" w:hAnsi="Calibri"/>
        </w:rPr>
      </w:pPr>
      <w:r w:rsidRPr="00025D6B">
        <w:rPr>
          <w:rFonts w:ascii="Calibri" w:hAnsi="Calibri"/>
        </w:rPr>
        <w:t>I wonder if God says something similar to us. “I see something that you don't see.” That may be the reason that God has given us some commands in the Bible that we don't understand, the Ten Commandments, the Sermon on the Mount, the teachings of Jesus, the writings of the apostles. We may not understand why the Bible says do this or don't do that, or don't have anything to do with that, or do this over here. We may not have all of the answers why God has said that</w:t>
      </w:r>
      <w:r w:rsidR="00D9240C">
        <w:rPr>
          <w:rFonts w:ascii="Calibri" w:hAnsi="Calibri"/>
        </w:rPr>
        <w:t>. B</w:t>
      </w:r>
      <w:r w:rsidRPr="00025D6B">
        <w:rPr>
          <w:rFonts w:ascii="Calibri" w:hAnsi="Calibri"/>
        </w:rPr>
        <w:t xml:space="preserve">ut we can be confident that God, as our heavenly Father, sees things that we do not. We can trust Him. We don't have to have all of the explanations to do what God has said. We just need to know that the heart of God is always for our good. God always wants to lead us and direct us in the right way. We can trust Him. It may make sense later, or maybe not. Maybe when my kids have their own kids, they'll see things differently. But until then, you have to go with what I'm telling you. </w:t>
      </w:r>
    </w:p>
    <w:p w14:paraId="3B72CB4B" w14:textId="77777777" w:rsidR="00025D6B" w:rsidRPr="00025D6B" w:rsidRDefault="00025D6B" w:rsidP="00025D6B">
      <w:pPr>
        <w:spacing w:line="276" w:lineRule="auto"/>
        <w:rPr>
          <w:rFonts w:ascii="Calibri" w:hAnsi="Calibri"/>
        </w:rPr>
      </w:pPr>
    </w:p>
    <w:p w14:paraId="3DEDCB98" w14:textId="77777777" w:rsidR="00025D6B" w:rsidRPr="00025D6B" w:rsidRDefault="00025D6B" w:rsidP="00025D6B">
      <w:pPr>
        <w:spacing w:line="276" w:lineRule="auto"/>
        <w:rPr>
          <w:rFonts w:ascii="Calibri" w:hAnsi="Calibri"/>
        </w:rPr>
      </w:pPr>
      <w:r w:rsidRPr="00025D6B">
        <w:rPr>
          <w:rFonts w:ascii="Calibri" w:hAnsi="Calibri"/>
          <w:b/>
          <w:bCs/>
        </w:rPr>
        <w:t xml:space="preserve">Why Would I Want </w:t>
      </w:r>
      <w:proofErr w:type="gramStart"/>
      <w:r w:rsidRPr="00025D6B">
        <w:rPr>
          <w:rFonts w:ascii="Calibri" w:hAnsi="Calibri"/>
          <w:b/>
          <w:bCs/>
        </w:rPr>
        <w:t>To</w:t>
      </w:r>
      <w:proofErr w:type="gramEnd"/>
      <w:r w:rsidRPr="00025D6B">
        <w:rPr>
          <w:rFonts w:ascii="Calibri" w:hAnsi="Calibri"/>
          <w:b/>
          <w:bCs/>
        </w:rPr>
        <w:t xml:space="preserve"> Be Holy?</w:t>
      </w:r>
    </w:p>
    <w:p w14:paraId="66A86DC5" w14:textId="77777777" w:rsidR="00025D6B" w:rsidRPr="00025D6B" w:rsidRDefault="00025D6B" w:rsidP="00025D6B">
      <w:pPr>
        <w:spacing w:line="276" w:lineRule="auto"/>
        <w:rPr>
          <w:rFonts w:ascii="Calibri" w:hAnsi="Calibri"/>
          <w:b/>
          <w:bCs/>
        </w:rPr>
      </w:pPr>
    </w:p>
    <w:p w14:paraId="6687F974" w14:textId="77777777" w:rsidR="00025D6B" w:rsidRPr="00025D6B" w:rsidRDefault="00025D6B" w:rsidP="00025D6B">
      <w:pPr>
        <w:spacing w:line="276" w:lineRule="auto"/>
        <w:rPr>
          <w:rFonts w:ascii="Calibri" w:hAnsi="Calibri"/>
        </w:rPr>
      </w:pPr>
      <w:r w:rsidRPr="00025D6B">
        <w:rPr>
          <w:rFonts w:ascii="Calibri" w:hAnsi="Calibri"/>
          <w:b/>
          <w:bCs/>
        </w:rPr>
        <w:lastRenderedPageBreak/>
        <w:t>Brings Me Freedom</w:t>
      </w:r>
      <w:r w:rsidRPr="00025D6B">
        <w:rPr>
          <w:rFonts w:ascii="Calibri" w:hAnsi="Calibri"/>
          <w:b/>
          <w:bCs/>
        </w:rPr>
        <w:br/>
      </w:r>
      <w:r w:rsidRPr="00025D6B">
        <w:rPr>
          <w:rFonts w:ascii="Calibri" w:hAnsi="Calibri"/>
          <w:b/>
          <w:bCs/>
          <w:i/>
          <w:iCs/>
        </w:rPr>
        <w:br/>
      </w:r>
      <w:r w:rsidRPr="00025D6B">
        <w:rPr>
          <w:rFonts w:ascii="Calibri" w:hAnsi="Calibri"/>
        </w:rPr>
        <w:t>“For freedom, Christ set us free. Stand firm then and don’t submit again to a yoke of slavery.”</w:t>
      </w:r>
    </w:p>
    <w:p w14:paraId="0979BDA5" w14:textId="77777777" w:rsidR="00025D6B" w:rsidRPr="00025D6B" w:rsidRDefault="00025D6B" w:rsidP="00025D6B">
      <w:pPr>
        <w:spacing w:line="276" w:lineRule="auto"/>
        <w:rPr>
          <w:rFonts w:ascii="Calibri" w:hAnsi="Calibri"/>
        </w:rPr>
      </w:pPr>
      <w:r w:rsidRPr="00025D6B">
        <w:rPr>
          <w:rFonts w:ascii="Calibri" w:hAnsi="Calibri"/>
        </w:rPr>
        <w:t>Galatians 5:1 (CSB)</w:t>
      </w:r>
    </w:p>
    <w:p w14:paraId="1E6D2900" w14:textId="77777777" w:rsidR="00025D6B" w:rsidRPr="00025D6B" w:rsidRDefault="00025D6B" w:rsidP="00025D6B">
      <w:pPr>
        <w:spacing w:line="276" w:lineRule="auto"/>
        <w:rPr>
          <w:rFonts w:ascii="Calibri" w:hAnsi="Calibri"/>
          <w:b/>
          <w:bCs/>
        </w:rPr>
      </w:pPr>
    </w:p>
    <w:p w14:paraId="6813BAC5" w14:textId="46C543D6" w:rsidR="00025D6B" w:rsidRDefault="00025D6B" w:rsidP="00025D6B">
      <w:pPr>
        <w:spacing w:line="276" w:lineRule="auto"/>
        <w:rPr>
          <w:rFonts w:ascii="Calibri" w:hAnsi="Calibri"/>
        </w:rPr>
      </w:pPr>
      <w:r w:rsidRPr="00025D6B">
        <w:rPr>
          <w:rFonts w:ascii="Calibri" w:hAnsi="Calibri"/>
        </w:rPr>
        <w:t xml:space="preserve">Many times we think that bondage is doing what God has said, and not what the world has said. But in reality, it's the opposite. Freedom is the ability to not have to live under the control of temptation and sin. That's what freedom is. Freedom is when temptation comes, where you’re like, “Eh. No, thanks.” Not </w:t>
      </w:r>
      <w:r w:rsidRPr="00025D6B">
        <w:rPr>
          <w:rFonts w:ascii="Calibri" w:hAnsi="Calibri"/>
          <w:i/>
          <w:iCs/>
        </w:rPr>
        <w:t xml:space="preserve">[breathing heavily], </w:t>
      </w:r>
      <w:r w:rsidRPr="00025D6B">
        <w:rPr>
          <w:rFonts w:ascii="Calibri" w:hAnsi="Calibri"/>
        </w:rPr>
        <w:t xml:space="preserve">“I have to go down the path of temptation.” That's not freedom. Why would I want to live a holy life? Because I want to be free. I want to be free from the control of my own appetites. I want to be free from my own opinions and desires. I want to be free from not having to conform and do everything that my friends say I'm supposed to do. I want to be free. </w:t>
      </w:r>
    </w:p>
    <w:p w14:paraId="4044C8C4" w14:textId="77777777" w:rsidR="00D9240C" w:rsidRPr="00025D6B" w:rsidRDefault="00D9240C" w:rsidP="00025D6B">
      <w:pPr>
        <w:spacing w:line="276" w:lineRule="auto"/>
        <w:rPr>
          <w:rFonts w:ascii="Calibri" w:hAnsi="Calibri"/>
        </w:rPr>
      </w:pPr>
    </w:p>
    <w:p w14:paraId="57F0F5FA" w14:textId="77777777" w:rsidR="00025D6B" w:rsidRPr="00025D6B" w:rsidRDefault="00025D6B" w:rsidP="00025D6B">
      <w:pPr>
        <w:spacing w:line="276" w:lineRule="auto"/>
        <w:rPr>
          <w:rFonts w:ascii="Calibri" w:hAnsi="Calibri"/>
        </w:rPr>
      </w:pPr>
      <w:r w:rsidRPr="00025D6B">
        <w:rPr>
          <w:rFonts w:ascii="Calibri" w:hAnsi="Calibri"/>
        </w:rPr>
        <w:t xml:space="preserve">Samson is one of the great examples of this. In the Old Testament, the book of Judges, Samson is a mighty man of God. He's the biblical bodybuilder. He has supernatural strength. He’s a great judge of Israel. But he has a problem. Samson follows his flesh all the time. He's taken a Nazirite vow. In the Old Testament, the Nazirite vow involved three things. You didn't cut your hair. That's why Samson had those long locks. You didn't drink alcohol or touch grapes. You didn't touch dead things. I don't know why that was the Nazirite vow, but that was the commitment that you made. </w:t>
      </w:r>
    </w:p>
    <w:p w14:paraId="52194C90" w14:textId="77777777" w:rsidR="00025D6B" w:rsidRPr="00025D6B" w:rsidRDefault="00025D6B" w:rsidP="00025D6B">
      <w:pPr>
        <w:spacing w:line="276" w:lineRule="auto"/>
        <w:rPr>
          <w:rFonts w:ascii="Calibri" w:hAnsi="Calibri"/>
        </w:rPr>
      </w:pPr>
    </w:p>
    <w:p w14:paraId="2F9B1ADD" w14:textId="77777777" w:rsidR="00025D6B" w:rsidRPr="00025D6B" w:rsidRDefault="00025D6B" w:rsidP="00025D6B">
      <w:pPr>
        <w:spacing w:line="276" w:lineRule="auto"/>
        <w:rPr>
          <w:rFonts w:ascii="Calibri" w:hAnsi="Calibri"/>
        </w:rPr>
      </w:pPr>
      <w:r w:rsidRPr="00025D6B">
        <w:rPr>
          <w:rFonts w:ascii="Calibri" w:hAnsi="Calibri"/>
        </w:rPr>
        <w:t xml:space="preserve">You read in Judges 14 that even though Samson is this guy that has been greatly endowed by God with supernatural strength and he's taken this vow, what does he do? He violates each of the things that he's committed to. He’s in a vineyard. It's in a vineyard that he kills a lion. Then he goes back to the carcass of the lion and gets some honey. Evidently, the bees made a little bee cave in the lion carcass. He's like, “I'll take some honey,” so he touches the dead things. Now he's violated two of the Nazirite vows. </w:t>
      </w:r>
    </w:p>
    <w:p w14:paraId="6C624EFF" w14:textId="77777777" w:rsidR="00025D6B" w:rsidRPr="00025D6B" w:rsidRDefault="00025D6B" w:rsidP="00025D6B">
      <w:pPr>
        <w:spacing w:line="276" w:lineRule="auto"/>
        <w:rPr>
          <w:rFonts w:ascii="Calibri" w:hAnsi="Calibri"/>
        </w:rPr>
      </w:pPr>
    </w:p>
    <w:p w14:paraId="127D8E1E" w14:textId="2D550174" w:rsidR="00025D6B" w:rsidRPr="00025D6B" w:rsidRDefault="00025D6B" w:rsidP="00025D6B">
      <w:pPr>
        <w:spacing w:line="276" w:lineRule="auto"/>
        <w:rPr>
          <w:rFonts w:ascii="Calibri" w:hAnsi="Calibri"/>
        </w:rPr>
      </w:pPr>
      <w:r w:rsidRPr="00025D6B">
        <w:rPr>
          <w:rFonts w:ascii="Calibri" w:hAnsi="Calibri"/>
        </w:rPr>
        <w:t>Samson's life is lived constantly by succumbing to temptation. He sees a young soliciting girl – doesn't even know her name, never talked to her, doesn’t know her family, doesn’t know anything about her. He goes home to his parents. He’s like, “Get her for me. I want her to be my wife.” They're like, “Why don't you marry a good little Israelite wife that loves the Lord</w:t>
      </w:r>
      <w:r w:rsidR="00E6409B">
        <w:rPr>
          <w:rFonts w:ascii="Calibri" w:hAnsi="Calibri"/>
        </w:rPr>
        <w:t>?</w:t>
      </w:r>
      <w:r w:rsidRPr="00025D6B">
        <w:rPr>
          <w:rFonts w:ascii="Calibri" w:hAnsi="Calibri"/>
        </w:rPr>
        <w:t xml:space="preserve"> Come on, Samson.” He's like, “No, I have to have her.” He marries this girl he doesn't know on some impulse. </w:t>
      </w:r>
    </w:p>
    <w:p w14:paraId="75C1C393" w14:textId="77777777" w:rsidR="00025D6B" w:rsidRPr="00025D6B" w:rsidRDefault="00025D6B" w:rsidP="00025D6B">
      <w:pPr>
        <w:spacing w:line="276" w:lineRule="auto"/>
        <w:rPr>
          <w:rFonts w:ascii="Calibri" w:hAnsi="Calibri"/>
        </w:rPr>
      </w:pPr>
    </w:p>
    <w:p w14:paraId="2578E4D3" w14:textId="77777777" w:rsidR="00025D6B" w:rsidRPr="00025D6B" w:rsidRDefault="00025D6B" w:rsidP="00025D6B">
      <w:pPr>
        <w:spacing w:line="276" w:lineRule="auto"/>
        <w:rPr>
          <w:rFonts w:ascii="Calibri" w:hAnsi="Calibri"/>
        </w:rPr>
      </w:pPr>
      <w:r w:rsidRPr="00025D6B">
        <w:rPr>
          <w:rFonts w:ascii="Calibri" w:hAnsi="Calibri"/>
        </w:rPr>
        <w:lastRenderedPageBreak/>
        <w:t xml:space="preserve">The father of the daughter takes her back after she's been married to Samson and gives her to another Philistine man. This creates a war between Samson and the Philistines, so they're constantly attacking each other. Samson is angry. Samson goes and has relationship with a prostitute. </w:t>
      </w:r>
    </w:p>
    <w:p w14:paraId="29EF4766" w14:textId="77777777" w:rsidR="00025D6B" w:rsidRPr="00025D6B" w:rsidRDefault="00025D6B" w:rsidP="00025D6B">
      <w:pPr>
        <w:spacing w:line="276" w:lineRule="auto"/>
        <w:rPr>
          <w:rFonts w:ascii="Calibri" w:hAnsi="Calibri"/>
        </w:rPr>
      </w:pPr>
    </w:p>
    <w:p w14:paraId="5B92D83D" w14:textId="77777777" w:rsidR="00025D6B" w:rsidRPr="00025D6B" w:rsidRDefault="00025D6B" w:rsidP="00025D6B">
      <w:pPr>
        <w:spacing w:line="276" w:lineRule="auto"/>
        <w:rPr>
          <w:rFonts w:ascii="Calibri" w:hAnsi="Calibri"/>
        </w:rPr>
      </w:pPr>
      <w:r w:rsidRPr="00025D6B">
        <w:rPr>
          <w:rFonts w:ascii="Calibri" w:hAnsi="Calibri"/>
        </w:rPr>
        <w:t xml:space="preserve">Then Samson gets into a relationship with one of the most sinister characters of the Old Testament, a lady named Delilah. He's constantly hanging out with Delilah. He's telling her more about the secret of his strength. Finally he exposes himself. The Philistines capture him and he loses his life. </w:t>
      </w:r>
    </w:p>
    <w:p w14:paraId="2B7E813D" w14:textId="77777777" w:rsidR="00025D6B" w:rsidRPr="00025D6B" w:rsidRDefault="00025D6B" w:rsidP="00025D6B">
      <w:pPr>
        <w:spacing w:line="276" w:lineRule="auto"/>
        <w:rPr>
          <w:rFonts w:ascii="Calibri" w:hAnsi="Calibri"/>
        </w:rPr>
      </w:pPr>
    </w:p>
    <w:p w14:paraId="2F30DC46" w14:textId="77777777" w:rsidR="00025D6B" w:rsidRPr="00025D6B" w:rsidRDefault="00025D6B" w:rsidP="00025D6B">
      <w:pPr>
        <w:spacing w:line="276" w:lineRule="auto"/>
        <w:rPr>
          <w:rFonts w:ascii="Calibri" w:hAnsi="Calibri"/>
        </w:rPr>
      </w:pPr>
      <w:r w:rsidRPr="00025D6B">
        <w:rPr>
          <w:rFonts w:ascii="Calibri" w:hAnsi="Calibri"/>
        </w:rPr>
        <w:t xml:space="preserve">Samson is one of those characters that you look at and go, “He had so much potential.” But he had one big problem. He could not control his own appetites, his own flesh. He lived under bondage. He died as a younger man that never reached the potential that God had for him. </w:t>
      </w:r>
    </w:p>
    <w:p w14:paraId="007F3E7A" w14:textId="77777777" w:rsidR="00025D6B" w:rsidRPr="00025D6B" w:rsidRDefault="00025D6B" w:rsidP="00025D6B">
      <w:pPr>
        <w:spacing w:line="276" w:lineRule="auto"/>
        <w:rPr>
          <w:rFonts w:ascii="Calibri" w:hAnsi="Calibri"/>
        </w:rPr>
      </w:pPr>
    </w:p>
    <w:p w14:paraId="2C8C8804" w14:textId="5CEECD5C" w:rsidR="00025D6B" w:rsidRPr="00025D6B" w:rsidRDefault="00025D6B" w:rsidP="00025D6B">
      <w:pPr>
        <w:spacing w:line="276" w:lineRule="auto"/>
        <w:rPr>
          <w:rFonts w:ascii="Calibri" w:hAnsi="Calibri"/>
        </w:rPr>
      </w:pPr>
      <w:r w:rsidRPr="00025D6B">
        <w:rPr>
          <w:rFonts w:ascii="Calibri" w:hAnsi="Calibri"/>
        </w:rPr>
        <w:t>Why should I live a holy life? So I can be free. Why should I do the things that God</w:t>
      </w:r>
      <w:r w:rsidR="00E6409B">
        <w:rPr>
          <w:rFonts w:ascii="Calibri" w:hAnsi="Calibri"/>
        </w:rPr>
        <w:t xml:space="preserve"> ha</w:t>
      </w:r>
      <w:r w:rsidRPr="00025D6B">
        <w:rPr>
          <w:rFonts w:ascii="Calibri" w:hAnsi="Calibri"/>
        </w:rPr>
        <w:t xml:space="preserve">s called me to do? So I don't have to live under the domination of my own appetites of my own flesh. It’s </w:t>
      </w:r>
      <w:r w:rsidR="00E6409B">
        <w:rPr>
          <w:rFonts w:ascii="Calibri" w:hAnsi="Calibri"/>
        </w:rPr>
        <w:t xml:space="preserve">a </w:t>
      </w:r>
      <w:r w:rsidRPr="00025D6B">
        <w:rPr>
          <w:rFonts w:ascii="Calibri" w:hAnsi="Calibri"/>
        </w:rPr>
        <w:t xml:space="preserve">big deal. </w:t>
      </w:r>
    </w:p>
    <w:p w14:paraId="264AD60D" w14:textId="77777777" w:rsidR="00025D6B" w:rsidRPr="00025D6B" w:rsidRDefault="00025D6B" w:rsidP="00025D6B">
      <w:pPr>
        <w:spacing w:line="276" w:lineRule="auto"/>
        <w:rPr>
          <w:rFonts w:ascii="Calibri" w:hAnsi="Calibri"/>
        </w:rPr>
      </w:pPr>
    </w:p>
    <w:p w14:paraId="20027279" w14:textId="55A4CB53" w:rsidR="00025D6B" w:rsidRPr="00025D6B" w:rsidRDefault="00025D6B" w:rsidP="00025D6B">
      <w:pPr>
        <w:spacing w:line="276" w:lineRule="auto"/>
        <w:rPr>
          <w:rFonts w:ascii="Calibri" w:hAnsi="Calibri"/>
        </w:rPr>
      </w:pPr>
      <w:r w:rsidRPr="00025D6B">
        <w:rPr>
          <w:rFonts w:ascii="Calibri" w:hAnsi="Calibri"/>
        </w:rPr>
        <w:t>Several months ago, G</w:t>
      </w:r>
      <w:r w:rsidR="006A01A4">
        <w:rPr>
          <w:rFonts w:ascii="Calibri" w:hAnsi="Calibri"/>
        </w:rPr>
        <w:t>e</w:t>
      </w:r>
      <w:r w:rsidRPr="00025D6B">
        <w:rPr>
          <w:rFonts w:ascii="Calibri" w:hAnsi="Calibri"/>
        </w:rPr>
        <w:t>na had a crack in her windshield</w:t>
      </w:r>
      <w:r w:rsidR="006A01A4">
        <w:rPr>
          <w:rFonts w:ascii="Calibri" w:hAnsi="Calibri"/>
        </w:rPr>
        <w:t xml:space="preserve">. </w:t>
      </w:r>
      <w:r w:rsidRPr="00025D6B">
        <w:rPr>
          <w:rFonts w:ascii="Calibri" w:hAnsi="Calibri"/>
        </w:rPr>
        <w:t xml:space="preserve">A rock hit the corner of the windshield. We said, “We ought to get that fixed.” We didn't get it fixed. </w:t>
      </w:r>
      <w:r w:rsidR="006A01A4">
        <w:rPr>
          <w:rFonts w:ascii="Calibri" w:hAnsi="Calibri"/>
        </w:rPr>
        <w:t>In</w:t>
      </w:r>
      <w:r w:rsidRPr="00025D6B">
        <w:rPr>
          <w:rFonts w:ascii="Calibri" w:hAnsi="Calibri"/>
        </w:rPr>
        <w:t xml:space="preserve"> the last couple of weeks, that thing has cracked all the way across almost the entire length of the car. It's crazy. Every couple of days, it's a couple of more inches, just sneaking through the windshield of the car. It started with a small indentation that wasn't dealt with and it led to a huge crack. </w:t>
      </w:r>
    </w:p>
    <w:p w14:paraId="18EE6191" w14:textId="77777777" w:rsidR="00025D6B" w:rsidRPr="00025D6B" w:rsidRDefault="00025D6B" w:rsidP="00025D6B">
      <w:pPr>
        <w:spacing w:line="276" w:lineRule="auto"/>
        <w:rPr>
          <w:rFonts w:ascii="Calibri" w:hAnsi="Calibri"/>
        </w:rPr>
      </w:pPr>
    </w:p>
    <w:p w14:paraId="0C21AC17" w14:textId="234E7032" w:rsidR="00025D6B" w:rsidRPr="00025D6B" w:rsidRDefault="00025D6B" w:rsidP="00025D6B">
      <w:pPr>
        <w:spacing w:line="276" w:lineRule="auto"/>
        <w:rPr>
          <w:rFonts w:ascii="Calibri" w:hAnsi="Calibri"/>
        </w:rPr>
      </w:pPr>
      <w:r w:rsidRPr="00025D6B">
        <w:rPr>
          <w:rFonts w:ascii="Calibri" w:hAnsi="Calibri"/>
        </w:rPr>
        <w:t xml:space="preserve">Morally, ethically, the decisions we're making today will have a profound impact on our lives in the days ahead. Samson's moral demise occurred over 20 years of time. Sometimes we sin and </w:t>
      </w:r>
      <w:r w:rsidR="006A01A4">
        <w:rPr>
          <w:rFonts w:ascii="Calibri" w:hAnsi="Calibri"/>
        </w:rPr>
        <w:t>say</w:t>
      </w:r>
      <w:r w:rsidRPr="00025D6B">
        <w:rPr>
          <w:rFonts w:ascii="Calibri" w:hAnsi="Calibri"/>
        </w:rPr>
        <w:t>, “Nothing really bad happened.” But it's the pattern of sin</w:t>
      </w:r>
      <w:r w:rsidR="006A01A4">
        <w:rPr>
          <w:rFonts w:ascii="Calibri" w:hAnsi="Calibri"/>
        </w:rPr>
        <w:t xml:space="preserve"> and </w:t>
      </w:r>
      <w:r w:rsidRPr="00025D6B">
        <w:rPr>
          <w:rFonts w:ascii="Calibri" w:hAnsi="Calibri"/>
        </w:rPr>
        <w:t>destruction that brings bondage, then confusion, and addiction and a lifestyle that dishonors God. That leads us down the path of destruction. All of a sudden, what started as a small dent becomes a huge crack. What starts so small becomes a huge moral earthquake that leads to a total meltdown. This was what happened in Samson's life. Why should I be holy? So I can live free</w:t>
      </w:r>
      <w:r w:rsidR="006A01A4">
        <w:rPr>
          <w:rFonts w:ascii="Calibri" w:hAnsi="Calibri"/>
        </w:rPr>
        <w:t>.</w:t>
      </w:r>
      <w:r w:rsidRPr="00025D6B">
        <w:rPr>
          <w:rFonts w:ascii="Calibri" w:hAnsi="Calibri"/>
        </w:rPr>
        <w:t xml:space="preserve"> </w:t>
      </w:r>
    </w:p>
    <w:p w14:paraId="02D3B73A" w14:textId="77777777" w:rsidR="00025D6B" w:rsidRPr="00025D6B" w:rsidRDefault="00025D6B" w:rsidP="00025D6B">
      <w:pPr>
        <w:spacing w:line="276" w:lineRule="auto"/>
        <w:rPr>
          <w:rFonts w:ascii="Calibri" w:hAnsi="Calibri"/>
        </w:rPr>
      </w:pPr>
    </w:p>
    <w:p w14:paraId="0F28E522" w14:textId="77777777" w:rsidR="00025D6B" w:rsidRPr="00025D6B" w:rsidRDefault="00025D6B" w:rsidP="00025D6B">
      <w:pPr>
        <w:spacing w:line="276" w:lineRule="auto"/>
        <w:rPr>
          <w:rFonts w:ascii="Calibri" w:hAnsi="Calibri"/>
        </w:rPr>
      </w:pPr>
      <w:r w:rsidRPr="00025D6B">
        <w:rPr>
          <w:rFonts w:ascii="Calibri" w:hAnsi="Calibri"/>
        </w:rPr>
        <w:t xml:space="preserve">Why else should I be holy? </w:t>
      </w:r>
    </w:p>
    <w:p w14:paraId="2EEAF5E6" w14:textId="77777777" w:rsidR="00025D6B" w:rsidRPr="00025D6B" w:rsidRDefault="00025D6B" w:rsidP="00025D6B">
      <w:pPr>
        <w:spacing w:line="276" w:lineRule="auto"/>
        <w:rPr>
          <w:rFonts w:ascii="Calibri" w:hAnsi="Calibri"/>
        </w:rPr>
      </w:pPr>
    </w:p>
    <w:p w14:paraId="06E855A8" w14:textId="77777777" w:rsidR="00025D6B" w:rsidRPr="00025D6B" w:rsidRDefault="00025D6B" w:rsidP="00025D6B">
      <w:pPr>
        <w:spacing w:line="276" w:lineRule="auto"/>
        <w:rPr>
          <w:rFonts w:ascii="Calibri" w:hAnsi="Calibri"/>
        </w:rPr>
      </w:pPr>
      <w:r w:rsidRPr="00025D6B">
        <w:rPr>
          <w:rFonts w:ascii="Calibri" w:hAnsi="Calibri"/>
          <w:b/>
          <w:bCs/>
        </w:rPr>
        <w:t>Helps Me See God</w:t>
      </w:r>
    </w:p>
    <w:p w14:paraId="1A2AC8BD" w14:textId="77777777" w:rsidR="00025D6B" w:rsidRPr="00025D6B" w:rsidRDefault="00025D6B" w:rsidP="00025D6B">
      <w:pPr>
        <w:spacing w:line="276" w:lineRule="auto"/>
        <w:rPr>
          <w:rFonts w:ascii="Calibri" w:hAnsi="Calibri"/>
        </w:rPr>
      </w:pPr>
    </w:p>
    <w:p w14:paraId="7663CD6A" w14:textId="77777777" w:rsidR="00025D6B" w:rsidRPr="00025D6B" w:rsidRDefault="00025D6B" w:rsidP="00025D6B">
      <w:pPr>
        <w:spacing w:line="276" w:lineRule="auto"/>
        <w:rPr>
          <w:rFonts w:ascii="Calibri" w:hAnsi="Calibri"/>
          <w:b/>
          <w:bCs/>
        </w:rPr>
      </w:pPr>
      <w:r w:rsidRPr="00025D6B">
        <w:rPr>
          <w:rFonts w:ascii="Calibri" w:hAnsi="Calibri"/>
        </w:rPr>
        <w:lastRenderedPageBreak/>
        <w:t>“Pursue peace with everyone, and holiness—without it no one will see the Lord” (Hebrews 12:14).</w:t>
      </w:r>
    </w:p>
    <w:p w14:paraId="6DCC6064" w14:textId="77777777" w:rsidR="00025D6B" w:rsidRPr="00025D6B" w:rsidRDefault="00025D6B" w:rsidP="00025D6B">
      <w:pPr>
        <w:spacing w:line="276" w:lineRule="auto"/>
        <w:rPr>
          <w:rFonts w:ascii="Calibri" w:hAnsi="Calibri"/>
          <w:b/>
          <w:bCs/>
        </w:rPr>
      </w:pPr>
    </w:p>
    <w:p w14:paraId="549ACEBE" w14:textId="5AFD647A" w:rsidR="00025D6B" w:rsidRPr="00025D6B" w:rsidRDefault="00025D6B" w:rsidP="00025D6B">
      <w:pPr>
        <w:spacing w:line="276" w:lineRule="auto"/>
        <w:rPr>
          <w:rFonts w:ascii="Calibri" w:hAnsi="Calibri"/>
        </w:rPr>
      </w:pPr>
      <w:r w:rsidRPr="00025D6B">
        <w:rPr>
          <w:rFonts w:ascii="Calibri" w:hAnsi="Calibri"/>
        </w:rPr>
        <w:t>This is not merit-based salvation. It just means that if we want to see God move in our lives, we have to commit ourselves to holiness. When we live a life of devotion to God, we'll see God move in our families. When we teach our kids to be holy, we'll see blessing in that. We'll see God move in our finances when our money is under God's direction. We’ll see God move in our friendship. We'll see God move in our career and our life. W</w:t>
      </w:r>
      <w:r w:rsidR="006A01A4">
        <w:rPr>
          <w:rFonts w:ascii="Calibri" w:hAnsi="Calibri"/>
        </w:rPr>
        <w:t>e’</w:t>
      </w:r>
      <w:r w:rsidRPr="00025D6B">
        <w:rPr>
          <w:rFonts w:ascii="Calibri" w:hAnsi="Calibri"/>
        </w:rPr>
        <w:t>ll see God when we walk in holiness. It’s another great motivator. We'll see God.</w:t>
      </w:r>
    </w:p>
    <w:p w14:paraId="51FA36F3" w14:textId="77777777" w:rsidR="00025D6B" w:rsidRPr="00025D6B" w:rsidRDefault="00025D6B" w:rsidP="00025D6B">
      <w:pPr>
        <w:spacing w:line="276" w:lineRule="auto"/>
        <w:rPr>
          <w:rFonts w:ascii="Calibri" w:hAnsi="Calibri"/>
        </w:rPr>
      </w:pPr>
    </w:p>
    <w:p w14:paraId="071ADFA6" w14:textId="77777777" w:rsidR="00025D6B" w:rsidRPr="00025D6B" w:rsidRDefault="00025D6B" w:rsidP="00025D6B">
      <w:pPr>
        <w:spacing w:line="276" w:lineRule="auto"/>
        <w:rPr>
          <w:rFonts w:ascii="Calibri" w:hAnsi="Calibri"/>
        </w:rPr>
      </w:pPr>
      <w:r w:rsidRPr="00025D6B">
        <w:rPr>
          <w:rFonts w:ascii="Calibri" w:hAnsi="Calibri"/>
        </w:rPr>
        <w:t xml:space="preserve">Maybe you don't see God moving and working. Maybe it's because some areas of your life are not really committed to the Lord like He would desire it. </w:t>
      </w:r>
    </w:p>
    <w:p w14:paraId="2D028ED7" w14:textId="77777777" w:rsidR="00025D6B" w:rsidRPr="00025D6B" w:rsidRDefault="00025D6B" w:rsidP="00025D6B">
      <w:pPr>
        <w:spacing w:line="276" w:lineRule="auto"/>
        <w:rPr>
          <w:rFonts w:ascii="Calibri" w:hAnsi="Calibri"/>
        </w:rPr>
      </w:pPr>
    </w:p>
    <w:p w14:paraId="562E9609" w14:textId="77777777" w:rsidR="00025D6B" w:rsidRPr="00025D6B" w:rsidRDefault="00025D6B" w:rsidP="00025D6B">
      <w:pPr>
        <w:spacing w:line="276" w:lineRule="auto"/>
        <w:rPr>
          <w:rFonts w:ascii="Calibri" w:hAnsi="Calibri"/>
        </w:rPr>
      </w:pPr>
      <w:r w:rsidRPr="00025D6B">
        <w:rPr>
          <w:rFonts w:ascii="Calibri" w:hAnsi="Calibri"/>
          <w:b/>
          <w:bCs/>
        </w:rPr>
        <w:t xml:space="preserve">Allows God </w:t>
      </w:r>
      <w:proofErr w:type="gramStart"/>
      <w:r w:rsidRPr="00025D6B">
        <w:rPr>
          <w:rFonts w:ascii="Calibri" w:hAnsi="Calibri"/>
          <w:b/>
          <w:bCs/>
        </w:rPr>
        <w:t>To</w:t>
      </w:r>
      <w:proofErr w:type="gramEnd"/>
      <w:r w:rsidRPr="00025D6B">
        <w:rPr>
          <w:rFonts w:ascii="Calibri" w:hAnsi="Calibri"/>
          <w:b/>
          <w:bCs/>
        </w:rPr>
        <w:t xml:space="preserve"> Use Me</w:t>
      </w:r>
    </w:p>
    <w:p w14:paraId="543EBF7E" w14:textId="77777777" w:rsidR="00025D6B" w:rsidRPr="00025D6B" w:rsidRDefault="00025D6B" w:rsidP="00025D6B">
      <w:pPr>
        <w:spacing w:line="276" w:lineRule="auto"/>
        <w:rPr>
          <w:rFonts w:ascii="Calibri" w:hAnsi="Calibri"/>
        </w:rPr>
      </w:pPr>
    </w:p>
    <w:p w14:paraId="06453804" w14:textId="77777777" w:rsidR="00025D6B" w:rsidRPr="00025D6B" w:rsidRDefault="00025D6B" w:rsidP="00025D6B">
      <w:pPr>
        <w:spacing w:line="276" w:lineRule="auto"/>
        <w:rPr>
          <w:rFonts w:ascii="Calibri" w:hAnsi="Calibri"/>
        </w:rPr>
      </w:pPr>
      <w:r w:rsidRPr="00025D6B">
        <w:rPr>
          <w:rFonts w:ascii="Calibri" w:hAnsi="Calibri"/>
        </w:rPr>
        <w:t>Holiness allows God to use me at a higher level.</w:t>
      </w:r>
    </w:p>
    <w:p w14:paraId="2882B2DE" w14:textId="77777777" w:rsidR="00025D6B" w:rsidRPr="00025D6B" w:rsidRDefault="00025D6B" w:rsidP="00025D6B">
      <w:pPr>
        <w:spacing w:line="276" w:lineRule="auto"/>
        <w:rPr>
          <w:rFonts w:ascii="Calibri" w:hAnsi="Calibri"/>
        </w:rPr>
      </w:pPr>
    </w:p>
    <w:p w14:paraId="3914B814" w14:textId="46049421" w:rsidR="00025D6B" w:rsidRPr="00025D6B" w:rsidRDefault="00025D6B" w:rsidP="00025D6B">
      <w:pPr>
        <w:spacing w:line="276" w:lineRule="auto"/>
        <w:rPr>
          <w:rFonts w:ascii="Calibri" w:hAnsi="Calibri"/>
        </w:rPr>
      </w:pPr>
      <w:r w:rsidRPr="00025D6B">
        <w:rPr>
          <w:rFonts w:ascii="Calibri" w:hAnsi="Calibri"/>
        </w:rPr>
        <w:t>“Now in a large house there are not only gold and silver vessels, but also those of wood and clay; some for honorable use and some for dishonorable. So if anyone purifies himself from anything dishonorable, he will be a special instrument, set apart, useful to the Master, prepared for every good work” (2 Timothy 2:20-21).</w:t>
      </w:r>
    </w:p>
    <w:p w14:paraId="6AE6B167" w14:textId="77777777" w:rsidR="00025D6B" w:rsidRPr="00025D6B" w:rsidRDefault="00025D6B" w:rsidP="00025D6B">
      <w:pPr>
        <w:spacing w:line="276" w:lineRule="auto"/>
        <w:rPr>
          <w:rFonts w:ascii="Calibri" w:hAnsi="Calibri"/>
          <w:b/>
          <w:bCs/>
        </w:rPr>
      </w:pPr>
    </w:p>
    <w:p w14:paraId="2F30A9F7" w14:textId="77777777" w:rsidR="00025D6B" w:rsidRPr="00025D6B" w:rsidRDefault="00025D6B" w:rsidP="00025D6B">
      <w:pPr>
        <w:spacing w:line="276" w:lineRule="auto"/>
        <w:rPr>
          <w:rFonts w:ascii="Calibri" w:hAnsi="Calibri"/>
        </w:rPr>
      </w:pPr>
      <w:r w:rsidRPr="00025D6B">
        <w:rPr>
          <w:rFonts w:ascii="Calibri" w:hAnsi="Calibri"/>
        </w:rPr>
        <w:t xml:space="preserve">In a big house, there are all kinds of serving plates, spoons, and stuff that you have. There are different vessels, different tools, different instruments. You cook, you serve with different things – different plates, different platters, whatever it may be. When we are fully consecrated to God, when we're fully committed to the Lord, God can use us as a special tool to do things that He could not do otherwise. You become like a special tool in the hand of God. </w:t>
      </w:r>
    </w:p>
    <w:p w14:paraId="78F531C8" w14:textId="77777777" w:rsidR="00025D6B" w:rsidRPr="00025D6B" w:rsidRDefault="00025D6B" w:rsidP="00025D6B">
      <w:pPr>
        <w:spacing w:line="276" w:lineRule="auto"/>
        <w:rPr>
          <w:rFonts w:ascii="Calibri" w:hAnsi="Calibri"/>
        </w:rPr>
      </w:pPr>
    </w:p>
    <w:p w14:paraId="7183C9AD" w14:textId="5ACE4712" w:rsidR="00025D6B" w:rsidRPr="00025D6B" w:rsidRDefault="00025D6B" w:rsidP="00025D6B">
      <w:pPr>
        <w:spacing w:line="276" w:lineRule="auto"/>
        <w:rPr>
          <w:rFonts w:ascii="Calibri" w:hAnsi="Calibri"/>
        </w:rPr>
      </w:pPr>
      <w:r w:rsidRPr="00025D6B">
        <w:rPr>
          <w:rFonts w:ascii="Calibri" w:hAnsi="Calibri"/>
        </w:rPr>
        <w:t>God says, “I have a mission. I have an opportunity. I want to use somebody to do this. Who do I have? I've got instruments of honor, holiness. I've got instruments of dishonor. I think I'm going to use the instruments of honor.” You become a tool in the hand of God</w:t>
      </w:r>
      <w:r w:rsidR="00A82ACE">
        <w:rPr>
          <w:rFonts w:ascii="Calibri" w:hAnsi="Calibri"/>
        </w:rPr>
        <w:t xml:space="preserve">. </w:t>
      </w:r>
      <w:r w:rsidRPr="00025D6B">
        <w:rPr>
          <w:rFonts w:ascii="Calibri" w:hAnsi="Calibri"/>
        </w:rPr>
        <w:t xml:space="preserve">God can use you at a higher capability and a higher probability when we're committed to Him. It's a huge thing. </w:t>
      </w:r>
    </w:p>
    <w:p w14:paraId="67DCF425" w14:textId="77777777" w:rsidR="00025D6B" w:rsidRPr="00025D6B" w:rsidRDefault="00025D6B" w:rsidP="00025D6B">
      <w:pPr>
        <w:spacing w:line="276" w:lineRule="auto"/>
        <w:rPr>
          <w:rFonts w:ascii="Calibri" w:hAnsi="Calibri"/>
        </w:rPr>
      </w:pPr>
    </w:p>
    <w:p w14:paraId="228F2ADA" w14:textId="77777777" w:rsidR="00025D6B" w:rsidRPr="00025D6B" w:rsidRDefault="00025D6B" w:rsidP="00025D6B">
      <w:pPr>
        <w:spacing w:line="276" w:lineRule="auto"/>
        <w:rPr>
          <w:rFonts w:ascii="Calibri" w:hAnsi="Calibri"/>
          <w:b/>
          <w:bCs/>
        </w:rPr>
      </w:pPr>
      <w:r w:rsidRPr="00025D6B">
        <w:rPr>
          <w:rFonts w:ascii="Calibri" w:hAnsi="Calibri"/>
          <w:b/>
          <w:bCs/>
        </w:rPr>
        <w:t>Makes Me Joyful</w:t>
      </w:r>
    </w:p>
    <w:p w14:paraId="696BA6E3" w14:textId="77777777" w:rsidR="00025D6B" w:rsidRPr="00025D6B" w:rsidRDefault="00025D6B" w:rsidP="00025D6B">
      <w:pPr>
        <w:spacing w:line="276" w:lineRule="auto"/>
        <w:rPr>
          <w:rFonts w:ascii="Calibri" w:hAnsi="Calibri"/>
          <w:b/>
          <w:bCs/>
        </w:rPr>
      </w:pPr>
    </w:p>
    <w:p w14:paraId="61EE4D6C" w14:textId="77777777" w:rsidR="00025D6B" w:rsidRPr="00025D6B" w:rsidRDefault="00025D6B" w:rsidP="00025D6B">
      <w:pPr>
        <w:spacing w:line="276" w:lineRule="auto"/>
        <w:rPr>
          <w:rFonts w:ascii="Calibri" w:hAnsi="Calibri"/>
        </w:rPr>
      </w:pPr>
      <w:r w:rsidRPr="00025D6B">
        <w:rPr>
          <w:rFonts w:ascii="Calibri" w:hAnsi="Calibri"/>
        </w:rPr>
        <w:t xml:space="preserve">Holiness brings joy in my life. </w:t>
      </w:r>
      <w:r w:rsidRPr="00025D6B">
        <w:rPr>
          <w:rFonts w:ascii="Calibri" w:hAnsi="Calibri"/>
          <w:b/>
          <w:bCs/>
          <w:i/>
          <w:iCs/>
        </w:rPr>
        <w:br/>
      </w:r>
      <w:r w:rsidRPr="00025D6B">
        <w:rPr>
          <w:rFonts w:ascii="Calibri" w:hAnsi="Calibri"/>
          <w:b/>
          <w:bCs/>
          <w:i/>
          <w:iCs/>
        </w:rPr>
        <w:br/>
      </w:r>
      <w:r w:rsidRPr="00025D6B">
        <w:rPr>
          <w:rFonts w:ascii="Calibri" w:hAnsi="Calibri"/>
        </w:rPr>
        <w:lastRenderedPageBreak/>
        <w:t xml:space="preserve">“For the kingdom of God is not eating and drinking, but righteousness, peace, and joy in the Holy Spirit” (Romans 14:17). </w:t>
      </w:r>
    </w:p>
    <w:p w14:paraId="0E1D04D9" w14:textId="77777777" w:rsidR="00025D6B" w:rsidRPr="00025D6B" w:rsidRDefault="00025D6B" w:rsidP="00025D6B">
      <w:pPr>
        <w:spacing w:line="276" w:lineRule="auto"/>
        <w:rPr>
          <w:rFonts w:ascii="Calibri" w:hAnsi="Calibri"/>
          <w:b/>
          <w:bCs/>
        </w:rPr>
      </w:pPr>
    </w:p>
    <w:p w14:paraId="0A4FBFCB" w14:textId="77777777" w:rsidR="00025D6B" w:rsidRPr="00025D6B" w:rsidRDefault="00025D6B" w:rsidP="00025D6B">
      <w:pPr>
        <w:spacing w:line="276" w:lineRule="auto"/>
        <w:rPr>
          <w:rFonts w:ascii="Calibri" w:hAnsi="Calibri"/>
        </w:rPr>
      </w:pPr>
      <w:r w:rsidRPr="00025D6B">
        <w:rPr>
          <w:rFonts w:ascii="Calibri" w:hAnsi="Calibri"/>
        </w:rPr>
        <w:t xml:space="preserve">It feels good to do the right thing. It’s interesting that joy and holiness are mentioned together here, because it always feels good to do what is right. You can be struggling, you can be hurting, you can be going through the hardest times. But if you know that you did what God asked you to do, you can at least feel good about that. </w:t>
      </w:r>
    </w:p>
    <w:p w14:paraId="307D82BF" w14:textId="77777777" w:rsidR="00025D6B" w:rsidRPr="00025D6B" w:rsidRDefault="00025D6B" w:rsidP="00025D6B">
      <w:pPr>
        <w:spacing w:line="276" w:lineRule="auto"/>
        <w:rPr>
          <w:rFonts w:ascii="Calibri" w:hAnsi="Calibri"/>
        </w:rPr>
      </w:pPr>
    </w:p>
    <w:p w14:paraId="5A0DB579" w14:textId="5A85C7C5" w:rsidR="00025D6B" w:rsidRPr="00025D6B" w:rsidRDefault="00025D6B" w:rsidP="00025D6B">
      <w:pPr>
        <w:spacing w:line="276" w:lineRule="auto"/>
        <w:rPr>
          <w:rFonts w:ascii="Calibri" w:hAnsi="Calibri"/>
        </w:rPr>
      </w:pPr>
      <w:r w:rsidRPr="00025D6B">
        <w:rPr>
          <w:rFonts w:ascii="Calibri" w:hAnsi="Calibri"/>
        </w:rPr>
        <w:t>One of the things that God has given us in the Ten Commandments is to keep the Sabbath day holy. In the Old Testament, they worshiped on Saturday. We worship today on Sunday. But the day of worship was a special day for the Israelites. It was a day of worship and a day of rest. God even promised the Israelites, “I will make you more productive in six days of work than the other nations around you in seven days of work, if you'll trust me.” That pattern of rest and work</w:t>
      </w:r>
      <w:r w:rsidR="008660EA">
        <w:rPr>
          <w:rFonts w:ascii="Calibri" w:hAnsi="Calibri"/>
        </w:rPr>
        <w:t xml:space="preserve"> </w:t>
      </w:r>
      <w:r w:rsidRPr="00025D6B">
        <w:rPr>
          <w:rFonts w:ascii="Calibri" w:hAnsi="Calibri"/>
        </w:rPr>
        <w:t>began to be established in the old covenant. That's why it's even in the Ten</w:t>
      </w:r>
      <w:r w:rsidR="008660EA">
        <w:rPr>
          <w:rFonts w:ascii="Calibri" w:hAnsi="Calibri"/>
        </w:rPr>
        <w:t xml:space="preserve"> </w:t>
      </w:r>
      <w:r w:rsidRPr="00025D6B">
        <w:rPr>
          <w:rFonts w:ascii="Calibri" w:hAnsi="Calibri"/>
        </w:rPr>
        <w:t xml:space="preserve">Commandments – “keep the Sabbath day holy.” </w:t>
      </w:r>
    </w:p>
    <w:p w14:paraId="5AF7C5DC" w14:textId="77777777" w:rsidR="00025D6B" w:rsidRPr="00025D6B" w:rsidRDefault="00025D6B" w:rsidP="00025D6B">
      <w:pPr>
        <w:spacing w:line="276" w:lineRule="auto"/>
        <w:rPr>
          <w:rFonts w:ascii="Calibri" w:hAnsi="Calibri"/>
        </w:rPr>
      </w:pPr>
    </w:p>
    <w:p w14:paraId="6E6E8021" w14:textId="598C4FAF" w:rsidR="00025D6B" w:rsidRPr="00025D6B" w:rsidRDefault="00025D6B" w:rsidP="00025D6B">
      <w:pPr>
        <w:spacing w:line="276" w:lineRule="auto"/>
        <w:rPr>
          <w:rFonts w:ascii="Calibri" w:hAnsi="Calibri"/>
        </w:rPr>
      </w:pPr>
      <w:r w:rsidRPr="00025D6B">
        <w:rPr>
          <w:rFonts w:ascii="Calibri" w:hAnsi="Calibri"/>
        </w:rPr>
        <w:t>The Pharisees begin to distort that when we get to the New Testament. They begin to add all of these rules to make sure that nobody violated the Sabbath. They said</w:t>
      </w:r>
      <w:r w:rsidR="008660EA">
        <w:rPr>
          <w:rFonts w:ascii="Calibri" w:hAnsi="Calibri"/>
        </w:rPr>
        <w:t xml:space="preserve"> </w:t>
      </w:r>
      <w:r w:rsidRPr="00025D6B">
        <w:rPr>
          <w:rFonts w:ascii="Calibri" w:hAnsi="Calibri"/>
        </w:rPr>
        <w:t>you can't take more than this many steps on the Sabbath day</w:t>
      </w:r>
      <w:r w:rsidR="008660EA">
        <w:rPr>
          <w:rFonts w:ascii="Calibri" w:hAnsi="Calibri"/>
        </w:rPr>
        <w:t xml:space="preserve"> </w:t>
      </w:r>
      <w:r w:rsidRPr="00025D6B">
        <w:rPr>
          <w:rFonts w:ascii="Calibri" w:hAnsi="Calibri"/>
        </w:rPr>
        <w:t>because that would be work. You cannot cook on the Sabbath day</w:t>
      </w:r>
      <w:r w:rsidR="008660EA">
        <w:rPr>
          <w:rFonts w:ascii="Calibri" w:hAnsi="Calibri"/>
        </w:rPr>
        <w:t xml:space="preserve"> </w:t>
      </w:r>
      <w:r w:rsidRPr="00025D6B">
        <w:rPr>
          <w:rFonts w:ascii="Calibri" w:hAnsi="Calibri"/>
        </w:rPr>
        <w:t>because that would be work. You cannot heal people, if you're a doctor, on the Sabbath day. That's why they got upset with Jesus</w:t>
      </w:r>
      <w:r w:rsidR="008660EA">
        <w:rPr>
          <w:rFonts w:ascii="Calibri" w:hAnsi="Calibri"/>
        </w:rPr>
        <w:t xml:space="preserve">, </w:t>
      </w:r>
      <w:r w:rsidRPr="00025D6B">
        <w:rPr>
          <w:rFonts w:ascii="Calibri" w:hAnsi="Calibri"/>
        </w:rPr>
        <w:t xml:space="preserve">because He was healing people on the Sabbath. There was this whole long list of things you couldn’t do. In other words, we want you to be miserable on the Sabbath day. </w:t>
      </w:r>
    </w:p>
    <w:p w14:paraId="203671D1" w14:textId="77777777" w:rsidR="00025D6B" w:rsidRPr="00025D6B" w:rsidRDefault="00025D6B" w:rsidP="00025D6B">
      <w:pPr>
        <w:spacing w:line="276" w:lineRule="auto"/>
        <w:rPr>
          <w:rFonts w:ascii="Calibri" w:hAnsi="Calibri"/>
        </w:rPr>
      </w:pPr>
    </w:p>
    <w:p w14:paraId="63B93444" w14:textId="26292F46" w:rsidR="00025D6B" w:rsidRPr="00025D6B" w:rsidRDefault="00025D6B" w:rsidP="00025D6B">
      <w:pPr>
        <w:spacing w:line="276" w:lineRule="auto"/>
        <w:rPr>
          <w:rFonts w:ascii="Calibri" w:hAnsi="Calibri"/>
        </w:rPr>
      </w:pPr>
      <w:r w:rsidRPr="00025D6B">
        <w:rPr>
          <w:rFonts w:ascii="Calibri" w:hAnsi="Calibri"/>
        </w:rPr>
        <w:t>But if you really go back and look at the Sabbath principle, the idea was worship and rest. If we work seven days a week</w:t>
      </w:r>
      <w:r w:rsidR="008660EA">
        <w:rPr>
          <w:rFonts w:ascii="Calibri" w:hAnsi="Calibri"/>
        </w:rPr>
        <w:t xml:space="preserve"> </w:t>
      </w:r>
      <w:r w:rsidRPr="00025D6B">
        <w:rPr>
          <w:rFonts w:ascii="Calibri" w:hAnsi="Calibri"/>
        </w:rPr>
        <w:t xml:space="preserve">and we never take a break, what will happen in our life? We won't take care of our physical health, we won't take care of our spiritual health if we're just constantly going. We have to rest. We have to relax. We have to refocus. When we do that, God can use us more readily than if we are constantly burned out and stressed out. We can be that tool of honor that Timothy mentions. We have to have healthy patterns of rest and worship. </w:t>
      </w:r>
    </w:p>
    <w:p w14:paraId="531710A2" w14:textId="77777777" w:rsidR="00025D6B" w:rsidRPr="00025D6B" w:rsidRDefault="00025D6B" w:rsidP="00025D6B">
      <w:pPr>
        <w:spacing w:line="276" w:lineRule="auto"/>
        <w:rPr>
          <w:rFonts w:ascii="Calibri" w:hAnsi="Calibri"/>
        </w:rPr>
      </w:pPr>
    </w:p>
    <w:p w14:paraId="36E60153" w14:textId="79C9AD9A" w:rsidR="00025D6B" w:rsidRPr="00025D6B" w:rsidRDefault="00025D6B" w:rsidP="00025D6B">
      <w:pPr>
        <w:spacing w:line="276" w:lineRule="auto"/>
        <w:rPr>
          <w:rFonts w:ascii="Calibri" w:hAnsi="Calibri"/>
        </w:rPr>
      </w:pPr>
      <w:r w:rsidRPr="00025D6B">
        <w:rPr>
          <w:rFonts w:ascii="Calibri" w:hAnsi="Calibri"/>
        </w:rPr>
        <w:t>When I think about rest, I think about coming to church and worshiping the Lord, being with you guys. I love to take a nap on Sunday</w:t>
      </w:r>
      <w:r w:rsidR="008660EA">
        <w:rPr>
          <w:rFonts w:ascii="Calibri" w:hAnsi="Calibri"/>
        </w:rPr>
        <w:t xml:space="preserve"> – t</w:t>
      </w:r>
      <w:r w:rsidRPr="00025D6B">
        <w:rPr>
          <w:rFonts w:ascii="Calibri" w:hAnsi="Calibri"/>
        </w:rPr>
        <w:t>hat's restful. Watching the NFL</w:t>
      </w:r>
      <w:r w:rsidR="008660EA">
        <w:rPr>
          <w:rFonts w:ascii="Calibri" w:hAnsi="Calibri"/>
        </w:rPr>
        <w:t xml:space="preserve"> – t</w:t>
      </w:r>
      <w:r w:rsidRPr="00025D6B">
        <w:rPr>
          <w:rFonts w:ascii="Calibri" w:hAnsi="Calibri"/>
        </w:rPr>
        <w:t>hat's a good thing. Eating some Mexican food for lunch</w:t>
      </w:r>
      <w:r w:rsidR="008660EA">
        <w:rPr>
          <w:rFonts w:ascii="Calibri" w:hAnsi="Calibri"/>
        </w:rPr>
        <w:t>. T</w:t>
      </w:r>
      <w:r w:rsidRPr="00025D6B">
        <w:rPr>
          <w:rFonts w:ascii="Calibri" w:hAnsi="Calibri"/>
        </w:rPr>
        <w:t>hat's a good day. That's what I call a rest</w:t>
      </w:r>
      <w:r w:rsidR="008660EA">
        <w:rPr>
          <w:rFonts w:ascii="Calibri" w:hAnsi="Calibri"/>
        </w:rPr>
        <w:t>,</w:t>
      </w:r>
      <w:r w:rsidRPr="00025D6B">
        <w:rPr>
          <w:rFonts w:ascii="Calibri" w:hAnsi="Calibri"/>
        </w:rPr>
        <w:t xml:space="preserve"> I don't know about you. But when we rest and when we work, and we work and we rest in these patterns, then God can use us accordingly</w:t>
      </w:r>
      <w:r w:rsidR="008B7283">
        <w:rPr>
          <w:rFonts w:ascii="Calibri" w:hAnsi="Calibri"/>
        </w:rPr>
        <w:t>.</w:t>
      </w:r>
    </w:p>
    <w:p w14:paraId="30CDAB43" w14:textId="77777777" w:rsidR="00025D6B" w:rsidRPr="00025D6B" w:rsidRDefault="00025D6B" w:rsidP="00025D6B">
      <w:pPr>
        <w:spacing w:line="276" w:lineRule="auto"/>
        <w:rPr>
          <w:rFonts w:ascii="Calibri" w:hAnsi="Calibri"/>
        </w:rPr>
      </w:pPr>
    </w:p>
    <w:p w14:paraId="5D300892" w14:textId="77777777" w:rsidR="00025D6B" w:rsidRPr="00025D6B" w:rsidRDefault="00025D6B" w:rsidP="00025D6B">
      <w:pPr>
        <w:spacing w:line="276" w:lineRule="auto"/>
        <w:rPr>
          <w:rFonts w:ascii="Calibri" w:hAnsi="Calibri"/>
          <w:b/>
          <w:bCs/>
        </w:rPr>
      </w:pPr>
      <w:r w:rsidRPr="00025D6B">
        <w:rPr>
          <w:rFonts w:ascii="Calibri" w:hAnsi="Calibri"/>
          <w:b/>
          <w:bCs/>
        </w:rPr>
        <w:lastRenderedPageBreak/>
        <w:t>How Can I Be Holy?</w:t>
      </w:r>
    </w:p>
    <w:p w14:paraId="16C5C413" w14:textId="77777777" w:rsidR="00025D6B" w:rsidRPr="00025D6B" w:rsidRDefault="00025D6B" w:rsidP="00025D6B">
      <w:pPr>
        <w:spacing w:line="276" w:lineRule="auto"/>
        <w:rPr>
          <w:rFonts w:ascii="Calibri" w:hAnsi="Calibri"/>
          <w:b/>
          <w:bCs/>
        </w:rPr>
      </w:pPr>
    </w:p>
    <w:p w14:paraId="3BFFCA1F" w14:textId="77777777" w:rsidR="00025D6B" w:rsidRPr="00025D6B" w:rsidRDefault="00025D6B" w:rsidP="00025D6B">
      <w:pPr>
        <w:spacing w:line="276" w:lineRule="auto"/>
        <w:rPr>
          <w:rFonts w:ascii="Calibri" w:hAnsi="Calibri"/>
        </w:rPr>
      </w:pPr>
      <w:r w:rsidRPr="00025D6B">
        <w:rPr>
          <w:rFonts w:ascii="Calibri" w:hAnsi="Calibri"/>
        </w:rPr>
        <w:t>If I desire to be a person that's really set apart to God, and somebody that really is committed to the Lord, how can I do that? How can I walk in holiness?</w:t>
      </w:r>
    </w:p>
    <w:p w14:paraId="5EF9CA19" w14:textId="77777777" w:rsidR="00025D6B" w:rsidRPr="00025D6B" w:rsidRDefault="00025D6B" w:rsidP="00025D6B">
      <w:pPr>
        <w:spacing w:line="276" w:lineRule="auto"/>
        <w:rPr>
          <w:rFonts w:ascii="Calibri" w:hAnsi="Calibri"/>
        </w:rPr>
      </w:pPr>
    </w:p>
    <w:p w14:paraId="2FCAFBD2" w14:textId="59EDF686" w:rsidR="00025D6B" w:rsidRPr="00025D6B" w:rsidRDefault="00025D6B" w:rsidP="00025D6B">
      <w:pPr>
        <w:spacing w:line="276" w:lineRule="auto"/>
        <w:rPr>
          <w:rFonts w:ascii="Calibri" w:hAnsi="Calibri"/>
          <w:b/>
          <w:bCs/>
        </w:rPr>
      </w:pPr>
      <w:r w:rsidRPr="00025D6B">
        <w:rPr>
          <w:rFonts w:ascii="Calibri" w:hAnsi="Calibri"/>
          <w:b/>
          <w:bCs/>
        </w:rPr>
        <w:t>1. Spiritual Birth</w:t>
      </w:r>
    </w:p>
    <w:p w14:paraId="192B7FDB" w14:textId="77777777" w:rsidR="00025D6B" w:rsidRPr="00025D6B" w:rsidRDefault="00025D6B" w:rsidP="00025D6B">
      <w:pPr>
        <w:spacing w:line="276" w:lineRule="auto"/>
        <w:rPr>
          <w:rFonts w:ascii="Calibri" w:hAnsi="Calibri"/>
        </w:rPr>
      </w:pPr>
    </w:p>
    <w:p w14:paraId="34D4C2DC" w14:textId="77777777" w:rsidR="00025D6B" w:rsidRPr="00025D6B" w:rsidRDefault="00025D6B" w:rsidP="00025D6B">
      <w:pPr>
        <w:spacing w:line="276" w:lineRule="auto"/>
        <w:rPr>
          <w:rFonts w:ascii="Calibri" w:hAnsi="Calibri"/>
        </w:rPr>
      </w:pPr>
      <w:r w:rsidRPr="00025D6B">
        <w:rPr>
          <w:rFonts w:ascii="Calibri" w:hAnsi="Calibri"/>
        </w:rPr>
        <w:t>We have a physical birth. We also have a spiritual birth. That spiritual birth is a huge part of living a holy life. It's the beginning.</w:t>
      </w:r>
    </w:p>
    <w:p w14:paraId="614444A4" w14:textId="77777777" w:rsidR="00025D6B" w:rsidRPr="00025D6B" w:rsidRDefault="00025D6B" w:rsidP="00025D6B">
      <w:pPr>
        <w:spacing w:line="276" w:lineRule="auto"/>
        <w:rPr>
          <w:rFonts w:ascii="Calibri" w:hAnsi="Calibri"/>
        </w:rPr>
      </w:pPr>
    </w:p>
    <w:p w14:paraId="130A35CD" w14:textId="77777777" w:rsidR="00025D6B" w:rsidRPr="00025D6B" w:rsidRDefault="00025D6B" w:rsidP="00025D6B">
      <w:pPr>
        <w:spacing w:line="276" w:lineRule="auto"/>
        <w:rPr>
          <w:rFonts w:ascii="Calibri" w:hAnsi="Calibri"/>
        </w:rPr>
      </w:pPr>
      <w:r w:rsidRPr="00025D6B">
        <w:rPr>
          <w:rFonts w:ascii="Calibri" w:hAnsi="Calibri"/>
        </w:rPr>
        <w:t>“Because you have been born again—not of perishable seed but of imperishable—through the living and enduring word of God” (1 Peter 1:23).</w:t>
      </w:r>
    </w:p>
    <w:p w14:paraId="09BEB45F" w14:textId="77777777" w:rsidR="00025D6B" w:rsidRPr="00025D6B" w:rsidRDefault="00025D6B" w:rsidP="00025D6B">
      <w:pPr>
        <w:spacing w:line="276" w:lineRule="auto"/>
        <w:rPr>
          <w:rFonts w:ascii="Calibri" w:hAnsi="Calibri"/>
        </w:rPr>
      </w:pPr>
    </w:p>
    <w:p w14:paraId="741A4B25" w14:textId="4915F803" w:rsidR="00025D6B" w:rsidRPr="00025D6B" w:rsidRDefault="00025D6B" w:rsidP="00025D6B">
      <w:pPr>
        <w:spacing w:line="276" w:lineRule="auto"/>
        <w:rPr>
          <w:rFonts w:ascii="Calibri" w:hAnsi="Calibri"/>
        </w:rPr>
      </w:pPr>
      <w:r w:rsidRPr="00025D6B">
        <w:rPr>
          <w:rFonts w:ascii="Calibri" w:hAnsi="Calibri"/>
        </w:rPr>
        <w:t xml:space="preserve">We have to be </w:t>
      </w:r>
      <w:proofErr w:type="spellStart"/>
      <w:r w:rsidRPr="00025D6B">
        <w:rPr>
          <w:rFonts w:ascii="Calibri" w:hAnsi="Calibri"/>
        </w:rPr>
        <w:t>born</w:t>
      </w:r>
      <w:proofErr w:type="spellEnd"/>
      <w:r w:rsidRPr="00025D6B">
        <w:rPr>
          <w:rFonts w:ascii="Calibri" w:hAnsi="Calibri"/>
        </w:rPr>
        <w:t xml:space="preserve"> by the Spirit. If we don't have the Spirit in our life, then living a holy life is just dead, religious ritual. It's not inner</w:t>
      </w:r>
      <w:r w:rsidR="008B7283">
        <w:rPr>
          <w:rFonts w:ascii="Calibri" w:hAnsi="Calibri"/>
        </w:rPr>
        <w:t>,</w:t>
      </w:r>
      <w:r w:rsidRPr="00025D6B">
        <w:rPr>
          <w:rFonts w:ascii="Calibri" w:hAnsi="Calibri"/>
        </w:rPr>
        <w:t xml:space="preserve"> powerful, spiritual transformation. We have to be </w:t>
      </w:r>
      <w:proofErr w:type="spellStart"/>
      <w:r w:rsidRPr="00025D6B">
        <w:rPr>
          <w:rFonts w:ascii="Calibri" w:hAnsi="Calibri"/>
        </w:rPr>
        <w:t>born</w:t>
      </w:r>
      <w:proofErr w:type="spellEnd"/>
      <w:r w:rsidRPr="00025D6B">
        <w:rPr>
          <w:rFonts w:ascii="Calibri" w:hAnsi="Calibri"/>
        </w:rPr>
        <w:t xml:space="preserve"> by the Spirit. </w:t>
      </w:r>
    </w:p>
    <w:p w14:paraId="2FC1B1D8" w14:textId="77777777" w:rsidR="00025D6B" w:rsidRPr="00025D6B" w:rsidRDefault="00025D6B" w:rsidP="00025D6B">
      <w:pPr>
        <w:spacing w:line="276" w:lineRule="auto"/>
        <w:rPr>
          <w:rFonts w:ascii="Calibri" w:hAnsi="Calibri"/>
        </w:rPr>
      </w:pPr>
    </w:p>
    <w:p w14:paraId="34D0786C" w14:textId="59BD9342" w:rsidR="00025D6B" w:rsidRPr="00025D6B" w:rsidRDefault="008B7283" w:rsidP="00025D6B">
      <w:pPr>
        <w:spacing w:line="276" w:lineRule="auto"/>
        <w:rPr>
          <w:rFonts w:ascii="Calibri" w:hAnsi="Calibri"/>
        </w:rPr>
      </w:pPr>
      <w:r>
        <w:rPr>
          <w:rFonts w:ascii="Calibri" w:hAnsi="Calibri"/>
        </w:rPr>
        <w:t>It</w:t>
      </w:r>
      <w:r w:rsidR="00025D6B" w:rsidRPr="00025D6B">
        <w:rPr>
          <w:rFonts w:ascii="Calibri" w:hAnsi="Calibri"/>
        </w:rPr>
        <w:t xml:space="preserve"> is natural for children to inherit the nature of their parents. Do you ever see kids around and you're like, “I totally see their mom. Their mannerisms, the way they talk, the way they look. Oh, he's so much like his dad.” Do you ever see kids like that? Sometimes you see your own kids</w:t>
      </w:r>
      <w:r>
        <w:rPr>
          <w:rFonts w:ascii="Calibri" w:hAnsi="Calibri"/>
        </w:rPr>
        <w:t xml:space="preserve"> </w:t>
      </w:r>
      <w:r w:rsidR="00025D6B" w:rsidRPr="00025D6B">
        <w:rPr>
          <w:rFonts w:ascii="Calibri" w:hAnsi="Calibri"/>
        </w:rPr>
        <w:t xml:space="preserve">and you see a reflection of their own family. Because kids have the nature of their parents. </w:t>
      </w:r>
    </w:p>
    <w:p w14:paraId="3CA88F9E" w14:textId="77777777" w:rsidR="00025D6B" w:rsidRPr="00025D6B" w:rsidRDefault="00025D6B" w:rsidP="00025D6B">
      <w:pPr>
        <w:spacing w:line="276" w:lineRule="auto"/>
        <w:rPr>
          <w:rFonts w:ascii="Calibri" w:hAnsi="Calibri"/>
        </w:rPr>
      </w:pPr>
    </w:p>
    <w:p w14:paraId="299A65B5" w14:textId="211CF48F" w:rsidR="00025D6B" w:rsidRPr="00025D6B" w:rsidRDefault="00025D6B" w:rsidP="00025D6B">
      <w:pPr>
        <w:spacing w:line="276" w:lineRule="auto"/>
        <w:rPr>
          <w:rFonts w:ascii="Calibri" w:hAnsi="Calibri"/>
        </w:rPr>
      </w:pPr>
      <w:r w:rsidRPr="00025D6B">
        <w:rPr>
          <w:rFonts w:ascii="Calibri" w:hAnsi="Calibri"/>
        </w:rPr>
        <w:t xml:space="preserve">Gena used to be a school teacher. We used to laugh every year around the time of parent-teacher conferences because she would ask the question, </w:t>
      </w:r>
      <w:r w:rsidR="008B7283">
        <w:rPr>
          <w:rFonts w:ascii="Calibri" w:hAnsi="Calibri"/>
        </w:rPr>
        <w:t>“W</w:t>
      </w:r>
      <w:r w:rsidRPr="00025D6B">
        <w:rPr>
          <w:rFonts w:ascii="Calibri" w:hAnsi="Calibri"/>
        </w:rPr>
        <w:t>hy do I have such weird kids</w:t>
      </w:r>
      <w:r w:rsidR="008B7283">
        <w:rPr>
          <w:rFonts w:ascii="Calibri" w:hAnsi="Calibri"/>
        </w:rPr>
        <w:t>” “</w:t>
      </w:r>
      <w:r w:rsidRPr="00025D6B">
        <w:rPr>
          <w:rFonts w:ascii="Calibri" w:hAnsi="Calibri"/>
        </w:rPr>
        <w:t>There are always those one or two kids. The rest of the kids are normal. One or two kids are really strange. How do you become that strange of a kid? She would have parent</w:t>
      </w:r>
      <w:r w:rsidR="008B7283">
        <w:rPr>
          <w:rFonts w:ascii="Calibri" w:hAnsi="Calibri"/>
        </w:rPr>
        <w:t>-</w:t>
      </w:r>
      <w:r w:rsidRPr="00025D6B">
        <w:rPr>
          <w:rFonts w:ascii="Calibri" w:hAnsi="Calibri"/>
        </w:rPr>
        <w:t xml:space="preserve">teacher conferences and it explained everything. </w:t>
      </w:r>
    </w:p>
    <w:p w14:paraId="233CAB45" w14:textId="77777777" w:rsidR="00025D6B" w:rsidRPr="00025D6B" w:rsidRDefault="00025D6B" w:rsidP="00025D6B">
      <w:pPr>
        <w:spacing w:line="276" w:lineRule="auto"/>
        <w:rPr>
          <w:rFonts w:ascii="Calibri" w:hAnsi="Calibri"/>
        </w:rPr>
      </w:pPr>
    </w:p>
    <w:p w14:paraId="698339B9" w14:textId="02B524AD" w:rsidR="00025D6B" w:rsidRPr="00025D6B" w:rsidRDefault="00025D6B" w:rsidP="00025D6B">
      <w:pPr>
        <w:spacing w:line="276" w:lineRule="auto"/>
        <w:rPr>
          <w:rFonts w:ascii="Calibri" w:hAnsi="Calibri"/>
        </w:rPr>
      </w:pPr>
      <w:r w:rsidRPr="00025D6B">
        <w:rPr>
          <w:rFonts w:ascii="Calibri" w:hAnsi="Calibri"/>
        </w:rPr>
        <w:t xml:space="preserve">She had one kid by the name of Chris. Chris was the kid that was always in trouble, but he never wanted to go to the principal's office. Gena would say, “You have to go to the principal's office.” He'd always come up with an alternative punishment. He would try to negotiate a better punishment for whatever he had done. One time he said, “I don't want to go to the principal. I will lick the bottom of my shoes.” The shoes that had been in the boys’ restroom. The shoes that had been on the playground. The shoes that had been all over the school. He began taking his shoes off </w:t>
      </w:r>
      <w:r w:rsidR="008B7283">
        <w:rPr>
          <w:rFonts w:ascii="Calibri" w:hAnsi="Calibri"/>
        </w:rPr>
        <w:t xml:space="preserve">and </w:t>
      </w:r>
      <w:r w:rsidRPr="00025D6B">
        <w:rPr>
          <w:rFonts w:ascii="Calibri" w:hAnsi="Calibri"/>
        </w:rPr>
        <w:t xml:space="preserve">licking the bottom of his shoes. About that time, the assistant principal came in. Gena looked at the principal like, “Hey, do you want to take this one?” She was like, “Yeah, I got this one.” Poor little Chris had to go to the principal </w:t>
      </w:r>
      <w:r w:rsidRPr="00025D6B">
        <w:rPr>
          <w:rFonts w:ascii="Calibri" w:hAnsi="Calibri"/>
          <w:i/>
          <w:iCs/>
        </w:rPr>
        <w:t>and</w:t>
      </w:r>
      <w:r w:rsidRPr="00025D6B">
        <w:rPr>
          <w:rFonts w:ascii="Calibri" w:hAnsi="Calibri"/>
        </w:rPr>
        <w:t xml:space="preserve"> he licked his shoes. When she met </w:t>
      </w:r>
      <w:r w:rsidRPr="00025D6B">
        <w:rPr>
          <w:rFonts w:ascii="Calibri" w:hAnsi="Calibri"/>
        </w:rPr>
        <w:lastRenderedPageBreak/>
        <w:t xml:space="preserve">the parents at the parent-teacher conference, everything made sense. She was like, “I have no further questions.” </w:t>
      </w:r>
    </w:p>
    <w:p w14:paraId="6A4A6F3B" w14:textId="77777777" w:rsidR="00025D6B" w:rsidRPr="00025D6B" w:rsidRDefault="00025D6B" w:rsidP="00025D6B">
      <w:pPr>
        <w:spacing w:line="276" w:lineRule="auto"/>
        <w:rPr>
          <w:rFonts w:ascii="Calibri" w:hAnsi="Calibri"/>
        </w:rPr>
      </w:pPr>
    </w:p>
    <w:p w14:paraId="449A2265" w14:textId="77777777" w:rsidR="00025D6B" w:rsidRPr="00025D6B" w:rsidRDefault="00025D6B" w:rsidP="00025D6B">
      <w:pPr>
        <w:spacing w:line="276" w:lineRule="auto"/>
        <w:rPr>
          <w:rFonts w:ascii="Calibri" w:hAnsi="Calibri"/>
        </w:rPr>
      </w:pPr>
      <w:r w:rsidRPr="00025D6B">
        <w:rPr>
          <w:rFonts w:ascii="Calibri" w:hAnsi="Calibri"/>
        </w:rPr>
        <w:t xml:space="preserve">When you're in Christ, you begin to take on the nature of the father. That's what God wants for us. There's a spiritual birth. </w:t>
      </w:r>
    </w:p>
    <w:p w14:paraId="68264F1C" w14:textId="77777777" w:rsidR="00025D6B" w:rsidRPr="00025D6B" w:rsidRDefault="00025D6B" w:rsidP="00025D6B">
      <w:pPr>
        <w:spacing w:line="276" w:lineRule="auto"/>
        <w:rPr>
          <w:rFonts w:ascii="Calibri" w:hAnsi="Calibri"/>
        </w:rPr>
      </w:pPr>
    </w:p>
    <w:p w14:paraId="20B5DDE2" w14:textId="59050710" w:rsidR="00025D6B" w:rsidRPr="00025D6B" w:rsidRDefault="00025D6B" w:rsidP="00025D6B">
      <w:pPr>
        <w:spacing w:line="276" w:lineRule="auto"/>
        <w:rPr>
          <w:rFonts w:ascii="Calibri" w:hAnsi="Calibri"/>
        </w:rPr>
      </w:pPr>
      <w:r w:rsidRPr="00025D6B">
        <w:rPr>
          <w:rFonts w:ascii="Calibri" w:hAnsi="Calibri"/>
        </w:rPr>
        <w:t xml:space="preserve">Kanye West released his new album. I don't know if you ever listen to Kanye. I never had until he released </w:t>
      </w:r>
      <w:r w:rsidRPr="00025D6B">
        <w:rPr>
          <w:rFonts w:ascii="Calibri" w:hAnsi="Calibri"/>
          <w:i/>
          <w:iCs/>
        </w:rPr>
        <w:t>Jesus is King</w:t>
      </w:r>
      <w:r w:rsidRPr="00025D6B">
        <w:rPr>
          <w:rFonts w:ascii="Calibri" w:hAnsi="Calibri"/>
        </w:rPr>
        <w:t xml:space="preserve"> this week. It's an album that’s all about Jesus. It's awesome. I've been told that Kanye’s lyrics previously were all explicit. They were all about sexuality and pride and boasting and whatever else. Now he's writing about Jesus. What would possess somebody to go from here </w:t>
      </w:r>
      <w:r w:rsidRPr="00025D6B">
        <w:rPr>
          <w:rFonts w:ascii="Calibri" w:hAnsi="Calibri"/>
          <w:i/>
          <w:iCs/>
        </w:rPr>
        <w:t>[points to the left]</w:t>
      </w:r>
      <w:r w:rsidRPr="00025D6B">
        <w:rPr>
          <w:rFonts w:ascii="Calibri" w:hAnsi="Calibri"/>
        </w:rPr>
        <w:t xml:space="preserve"> to here </w:t>
      </w:r>
      <w:r w:rsidRPr="00025D6B">
        <w:rPr>
          <w:rFonts w:ascii="Calibri" w:hAnsi="Calibri"/>
          <w:i/>
          <w:iCs/>
        </w:rPr>
        <w:t>[points to the right]</w:t>
      </w:r>
      <w:r w:rsidRPr="00025D6B">
        <w:rPr>
          <w:rFonts w:ascii="Calibri" w:hAnsi="Calibri"/>
        </w:rPr>
        <w:t xml:space="preserve">?  He was born again. He met the Lord. The Spirit of God is in him. He’s making a huge transformation. I hope Kanye stays after it. It's pretty exciting to think about. Pretty cool stuff. </w:t>
      </w:r>
    </w:p>
    <w:p w14:paraId="7C0DF27A" w14:textId="77777777" w:rsidR="00025D6B" w:rsidRPr="00025D6B" w:rsidRDefault="00025D6B" w:rsidP="00025D6B">
      <w:pPr>
        <w:spacing w:line="276" w:lineRule="auto"/>
        <w:rPr>
          <w:rFonts w:ascii="Calibri" w:hAnsi="Calibri"/>
        </w:rPr>
      </w:pPr>
    </w:p>
    <w:p w14:paraId="3E1C282F" w14:textId="77777777" w:rsidR="00025D6B" w:rsidRPr="00025D6B" w:rsidRDefault="00025D6B" w:rsidP="00025D6B">
      <w:pPr>
        <w:spacing w:line="276" w:lineRule="auto"/>
        <w:rPr>
          <w:rFonts w:ascii="Calibri" w:hAnsi="Calibri"/>
        </w:rPr>
      </w:pPr>
      <w:r w:rsidRPr="00025D6B">
        <w:rPr>
          <w:rFonts w:ascii="Calibri" w:hAnsi="Calibri"/>
        </w:rPr>
        <w:t>Spiritual birth is the beginning of living a righteous life.</w:t>
      </w:r>
    </w:p>
    <w:p w14:paraId="593E6246" w14:textId="77777777" w:rsidR="00025D6B" w:rsidRPr="00025D6B" w:rsidRDefault="00025D6B" w:rsidP="00025D6B">
      <w:pPr>
        <w:spacing w:line="276" w:lineRule="auto"/>
        <w:rPr>
          <w:rFonts w:ascii="Calibri" w:hAnsi="Calibri"/>
        </w:rPr>
      </w:pPr>
    </w:p>
    <w:p w14:paraId="494CF10B" w14:textId="77777777" w:rsidR="00025D6B" w:rsidRPr="00025D6B" w:rsidRDefault="00025D6B" w:rsidP="00025D6B">
      <w:pPr>
        <w:spacing w:line="276" w:lineRule="auto"/>
        <w:rPr>
          <w:rFonts w:ascii="Calibri" w:hAnsi="Calibri"/>
          <w:b/>
          <w:bCs/>
        </w:rPr>
      </w:pPr>
      <w:r w:rsidRPr="00025D6B">
        <w:rPr>
          <w:rFonts w:ascii="Calibri" w:hAnsi="Calibri"/>
          <w:b/>
          <w:bCs/>
        </w:rPr>
        <w:t>2. Showing Gratitude</w:t>
      </w:r>
    </w:p>
    <w:p w14:paraId="27C81621" w14:textId="77777777" w:rsidR="00025D6B" w:rsidRPr="00025D6B" w:rsidRDefault="00025D6B" w:rsidP="00025D6B">
      <w:pPr>
        <w:spacing w:line="276" w:lineRule="auto"/>
        <w:rPr>
          <w:rFonts w:ascii="Calibri" w:hAnsi="Calibri"/>
        </w:rPr>
      </w:pPr>
    </w:p>
    <w:p w14:paraId="4205AF61" w14:textId="77777777" w:rsidR="00025D6B" w:rsidRPr="00025D6B" w:rsidRDefault="00025D6B" w:rsidP="00025D6B">
      <w:pPr>
        <w:spacing w:line="276" w:lineRule="auto"/>
        <w:rPr>
          <w:rFonts w:ascii="Calibri" w:hAnsi="Calibri"/>
        </w:rPr>
      </w:pPr>
      <w:r w:rsidRPr="00025D6B">
        <w:rPr>
          <w:rFonts w:ascii="Calibri" w:hAnsi="Calibri"/>
        </w:rPr>
        <w:t>“For I am the Lord, who brought you up from the land of Egypt to be your God, so you must be holy because I am holy” (Leviticus 11:45).</w:t>
      </w:r>
    </w:p>
    <w:p w14:paraId="6F25E956" w14:textId="77777777" w:rsidR="00025D6B" w:rsidRPr="00025D6B" w:rsidRDefault="00025D6B" w:rsidP="00025D6B">
      <w:pPr>
        <w:spacing w:line="276" w:lineRule="auto"/>
        <w:rPr>
          <w:rFonts w:ascii="Calibri" w:hAnsi="Calibri"/>
        </w:rPr>
      </w:pPr>
    </w:p>
    <w:p w14:paraId="1C7584ED" w14:textId="77777777" w:rsidR="00025D6B" w:rsidRPr="00025D6B" w:rsidRDefault="00025D6B" w:rsidP="00025D6B">
      <w:pPr>
        <w:spacing w:line="276" w:lineRule="auto"/>
        <w:rPr>
          <w:rFonts w:ascii="Calibri" w:hAnsi="Calibri"/>
        </w:rPr>
      </w:pPr>
      <w:r w:rsidRPr="00025D6B">
        <w:rPr>
          <w:rFonts w:ascii="Calibri" w:hAnsi="Calibri"/>
        </w:rPr>
        <w:t xml:space="preserve">God says, “You guys were slaves for 400 years in Egypt, and I delivered you. Because you're grateful, you can live a consecrated life.” </w:t>
      </w:r>
    </w:p>
    <w:p w14:paraId="6379352A" w14:textId="77777777" w:rsidR="00025D6B" w:rsidRPr="00025D6B" w:rsidRDefault="00025D6B" w:rsidP="00025D6B">
      <w:pPr>
        <w:spacing w:line="276" w:lineRule="auto"/>
        <w:rPr>
          <w:rFonts w:ascii="Calibri" w:hAnsi="Calibri"/>
        </w:rPr>
      </w:pPr>
    </w:p>
    <w:p w14:paraId="3BF96785" w14:textId="77777777" w:rsidR="00025D6B" w:rsidRPr="00025D6B" w:rsidRDefault="00025D6B" w:rsidP="00025D6B">
      <w:pPr>
        <w:spacing w:line="276" w:lineRule="auto"/>
        <w:rPr>
          <w:rFonts w:ascii="Calibri" w:hAnsi="Calibri"/>
        </w:rPr>
      </w:pPr>
      <w:r w:rsidRPr="00025D6B">
        <w:rPr>
          <w:rFonts w:ascii="Calibri" w:hAnsi="Calibri"/>
        </w:rPr>
        <w:t xml:space="preserve">Are you grateful to God? Are you grateful for what God has done in you? Are you grateful of the things that God has brought you out of? God has delivered you. The psalmist said, “You lifted me up from the miry clay and you put my foot on a rock.” Are you grateful for what God has done? When you're grateful, living a life of consecration to God, holiness of God just becomes the natural outcome. God's done all this for me. He wants me to do this. I got it, Lord. </w:t>
      </w:r>
    </w:p>
    <w:p w14:paraId="6A053C4B" w14:textId="77777777" w:rsidR="00025D6B" w:rsidRPr="00025D6B" w:rsidRDefault="00025D6B" w:rsidP="00025D6B">
      <w:pPr>
        <w:spacing w:line="276" w:lineRule="auto"/>
        <w:rPr>
          <w:rFonts w:ascii="Calibri" w:hAnsi="Calibri"/>
        </w:rPr>
      </w:pPr>
    </w:p>
    <w:p w14:paraId="65E7076C" w14:textId="77777777" w:rsidR="00025D6B" w:rsidRPr="00025D6B" w:rsidRDefault="00025D6B" w:rsidP="00025D6B">
      <w:pPr>
        <w:spacing w:line="276" w:lineRule="auto"/>
        <w:rPr>
          <w:rFonts w:ascii="Calibri" w:hAnsi="Calibri"/>
        </w:rPr>
      </w:pPr>
      <w:r w:rsidRPr="00025D6B">
        <w:rPr>
          <w:rFonts w:ascii="Calibri" w:hAnsi="Calibri"/>
        </w:rPr>
        <w:t xml:space="preserve">Gratitude is a huge part. Not burden. Not obligation. Gratitude. If there's not something in you that desires to live a life consecrated to God, you have to ask the question, do you really understand who God is and what He's done? I believe the Apostle Paul moved from a killer of Christians to a missionary because he was so grateful that God had delivered him. God had made him new. </w:t>
      </w:r>
    </w:p>
    <w:p w14:paraId="6B14B5F0" w14:textId="77777777" w:rsidR="00025D6B" w:rsidRPr="00025D6B" w:rsidRDefault="00025D6B" w:rsidP="00025D6B">
      <w:pPr>
        <w:spacing w:line="276" w:lineRule="auto"/>
        <w:rPr>
          <w:rFonts w:ascii="Calibri" w:hAnsi="Calibri"/>
        </w:rPr>
      </w:pPr>
    </w:p>
    <w:p w14:paraId="1494B41F" w14:textId="77777777" w:rsidR="00025D6B" w:rsidRPr="00025D6B" w:rsidRDefault="00025D6B" w:rsidP="00025D6B">
      <w:pPr>
        <w:spacing w:line="276" w:lineRule="auto"/>
        <w:rPr>
          <w:rFonts w:ascii="Calibri" w:hAnsi="Calibri"/>
          <w:b/>
          <w:bCs/>
        </w:rPr>
      </w:pPr>
      <w:r w:rsidRPr="00025D6B">
        <w:rPr>
          <w:rFonts w:ascii="Calibri" w:hAnsi="Calibri"/>
          <w:b/>
          <w:bCs/>
        </w:rPr>
        <w:t>3. Personal Discipline</w:t>
      </w:r>
    </w:p>
    <w:p w14:paraId="27CECD86" w14:textId="77777777" w:rsidR="00025D6B" w:rsidRPr="00025D6B" w:rsidRDefault="00025D6B" w:rsidP="00025D6B">
      <w:pPr>
        <w:spacing w:line="276" w:lineRule="auto"/>
        <w:rPr>
          <w:rFonts w:ascii="Calibri" w:hAnsi="Calibri"/>
        </w:rPr>
      </w:pPr>
    </w:p>
    <w:p w14:paraId="43AF535D" w14:textId="77777777" w:rsidR="00025D6B" w:rsidRPr="00025D6B" w:rsidRDefault="00025D6B" w:rsidP="00025D6B">
      <w:pPr>
        <w:spacing w:line="276" w:lineRule="auto"/>
        <w:rPr>
          <w:rFonts w:ascii="Calibri" w:hAnsi="Calibri"/>
        </w:rPr>
      </w:pPr>
      <w:r w:rsidRPr="00025D6B">
        <w:rPr>
          <w:rFonts w:ascii="Calibri" w:hAnsi="Calibri"/>
        </w:rPr>
        <w:t>“For I am the Lord your God, so you must consecrate yourselves and be holy because I am holy” (Leviticus 11:44).</w:t>
      </w:r>
    </w:p>
    <w:p w14:paraId="381DEDC7" w14:textId="77777777" w:rsidR="00025D6B" w:rsidRPr="00025D6B" w:rsidRDefault="00025D6B" w:rsidP="00025D6B">
      <w:pPr>
        <w:spacing w:line="276" w:lineRule="auto"/>
        <w:rPr>
          <w:rFonts w:ascii="Calibri" w:hAnsi="Calibri"/>
        </w:rPr>
      </w:pPr>
    </w:p>
    <w:p w14:paraId="6F37C0B5" w14:textId="77777777" w:rsidR="00025D6B" w:rsidRPr="00025D6B" w:rsidRDefault="00025D6B" w:rsidP="00025D6B">
      <w:pPr>
        <w:spacing w:line="276" w:lineRule="auto"/>
        <w:rPr>
          <w:rFonts w:ascii="Calibri" w:hAnsi="Calibri"/>
        </w:rPr>
      </w:pPr>
      <w:r w:rsidRPr="00025D6B">
        <w:rPr>
          <w:rFonts w:ascii="Calibri" w:hAnsi="Calibri"/>
        </w:rPr>
        <w:t xml:space="preserve">In other words, you have to decide. Nobody can make you be holy. Your wife can encourage you, but she can't make you. I can't preach it into you. There's something in the heart of each individual that has to say, “I want to be holy. I want to walk with God. I want to do the things God has called me to do.” Consecration is a decision. It's a choice. </w:t>
      </w:r>
    </w:p>
    <w:p w14:paraId="48E8E2A7" w14:textId="77777777" w:rsidR="00025D6B" w:rsidRPr="00025D6B" w:rsidRDefault="00025D6B" w:rsidP="00025D6B">
      <w:pPr>
        <w:spacing w:line="276" w:lineRule="auto"/>
        <w:rPr>
          <w:rFonts w:ascii="Calibri" w:hAnsi="Calibri"/>
        </w:rPr>
      </w:pPr>
    </w:p>
    <w:p w14:paraId="294C0719" w14:textId="5B4D8DCC" w:rsidR="00025D6B" w:rsidRPr="00025D6B" w:rsidRDefault="00025D6B" w:rsidP="00025D6B">
      <w:pPr>
        <w:spacing w:line="276" w:lineRule="auto"/>
        <w:rPr>
          <w:rFonts w:ascii="Calibri" w:hAnsi="Calibri"/>
        </w:rPr>
      </w:pPr>
      <w:r w:rsidRPr="00025D6B">
        <w:rPr>
          <w:rFonts w:ascii="Calibri" w:hAnsi="Calibri"/>
        </w:rPr>
        <w:t xml:space="preserve">A few years ago, I'd gained some weight. I went on a diet and lost 13 pounds. I was pretty proud of that. I thought, “That's pretty good.” But I had to work hard. No cookies. No Starbucks. No meat for a week or so. I had to hustle it. I was eating celery sticks like 24/7, all that kind of stuff. I committed myself and it worked. It was awesome. </w:t>
      </w:r>
    </w:p>
    <w:p w14:paraId="64B9092B" w14:textId="77777777" w:rsidR="00025D6B" w:rsidRPr="00025D6B" w:rsidRDefault="00025D6B" w:rsidP="00025D6B">
      <w:pPr>
        <w:spacing w:line="276" w:lineRule="auto"/>
        <w:rPr>
          <w:rFonts w:ascii="Calibri" w:hAnsi="Calibri"/>
        </w:rPr>
      </w:pPr>
    </w:p>
    <w:p w14:paraId="29A1B494" w14:textId="77777777" w:rsidR="00025D6B" w:rsidRPr="00025D6B" w:rsidRDefault="00025D6B" w:rsidP="00025D6B">
      <w:pPr>
        <w:spacing w:line="276" w:lineRule="auto"/>
        <w:rPr>
          <w:rFonts w:ascii="Calibri" w:hAnsi="Calibri"/>
        </w:rPr>
      </w:pPr>
      <w:r w:rsidRPr="00025D6B">
        <w:rPr>
          <w:rFonts w:ascii="Calibri" w:hAnsi="Calibri"/>
        </w:rPr>
        <w:t xml:space="preserve">Some of you have degrees in college or certifications. Some of you have undergraduate or master's degrees or doctoral degrees. You committed yourself to study. You committed yourself to learn. You sat in the classes. You took the notes. You wrote the papers. You took the tests. You went through all the rigors of academia. Today, you're reaping the rewards of that. It's a great thing. </w:t>
      </w:r>
    </w:p>
    <w:p w14:paraId="3B995234" w14:textId="77777777" w:rsidR="00025D6B" w:rsidRPr="00025D6B" w:rsidRDefault="00025D6B" w:rsidP="00025D6B">
      <w:pPr>
        <w:spacing w:line="276" w:lineRule="auto"/>
        <w:rPr>
          <w:rFonts w:ascii="Calibri" w:hAnsi="Calibri"/>
        </w:rPr>
      </w:pPr>
    </w:p>
    <w:p w14:paraId="03F376D3" w14:textId="77777777" w:rsidR="00025D6B" w:rsidRPr="00025D6B" w:rsidRDefault="00025D6B" w:rsidP="00025D6B">
      <w:pPr>
        <w:spacing w:line="276" w:lineRule="auto"/>
        <w:rPr>
          <w:rFonts w:ascii="Calibri" w:hAnsi="Calibri"/>
        </w:rPr>
      </w:pPr>
      <w:r w:rsidRPr="00025D6B">
        <w:rPr>
          <w:rFonts w:ascii="Calibri" w:hAnsi="Calibri"/>
        </w:rPr>
        <w:t>Physically, if you want to be in shape, you have to do more than read health magazines. You have to go to the gym. You have to exercise a little bit. Commit yourself.</w:t>
      </w:r>
    </w:p>
    <w:p w14:paraId="2E223FA4" w14:textId="77777777" w:rsidR="00025D6B" w:rsidRPr="00025D6B" w:rsidRDefault="00025D6B" w:rsidP="00025D6B">
      <w:pPr>
        <w:spacing w:line="276" w:lineRule="auto"/>
        <w:rPr>
          <w:rFonts w:ascii="Calibri" w:hAnsi="Calibri"/>
        </w:rPr>
      </w:pPr>
    </w:p>
    <w:p w14:paraId="72F038E3" w14:textId="77777777" w:rsidR="00025D6B" w:rsidRPr="00025D6B" w:rsidRDefault="00025D6B" w:rsidP="00025D6B">
      <w:pPr>
        <w:spacing w:line="276" w:lineRule="auto"/>
        <w:rPr>
          <w:rFonts w:ascii="Calibri" w:hAnsi="Calibri"/>
        </w:rPr>
      </w:pPr>
      <w:r w:rsidRPr="00025D6B">
        <w:rPr>
          <w:rFonts w:ascii="Calibri" w:hAnsi="Calibri"/>
        </w:rPr>
        <w:t xml:space="preserve">The same is true in the spirit. Let's commit ourselves to doing the things of God because we're grateful, because we're born again, because of what God has done. </w:t>
      </w:r>
    </w:p>
    <w:p w14:paraId="04C35328" w14:textId="77777777" w:rsidR="00025D6B" w:rsidRPr="00025D6B" w:rsidRDefault="00025D6B" w:rsidP="00025D6B">
      <w:pPr>
        <w:spacing w:line="276" w:lineRule="auto"/>
        <w:rPr>
          <w:rFonts w:ascii="Calibri" w:hAnsi="Calibri"/>
        </w:rPr>
      </w:pPr>
    </w:p>
    <w:p w14:paraId="5459CE37" w14:textId="5ACBDD19" w:rsidR="00025D6B" w:rsidRPr="00025D6B" w:rsidRDefault="00025D6B" w:rsidP="00025D6B">
      <w:pPr>
        <w:spacing w:line="276" w:lineRule="auto"/>
        <w:rPr>
          <w:rFonts w:ascii="Calibri" w:hAnsi="Calibri"/>
          <w:b/>
          <w:bCs/>
        </w:rPr>
      </w:pPr>
      <w:r w:rsidRPr="00025D6B">
        <w:rPr>
          <w:rFonts w:ascii="Calibri" w:hAnsi="Calibri"/>
          <w:b/>
          <w:bCs/>
        </w:rPr>
        <w:t>4. Supernatural Empowerment</w:t>
      </w:r>
    </w:p>
    <w:p w14:paraId="14490606" w14:textId="77777777" w:rsidR="00025D6B" w:rsidRPr="00025D6B" w:rsidRDefault="00025D6B" w:rsidP="00025D6B">
      <w:pPr>
        <w:spacing w:line="276" w:lineRule="auto"/>
        <w:rPr>
          <w:rFonts w:ascii="Calibri" w:hAnsi="Calibri"/>
        </w:rPr>
      </w:pPr>
    </w:p>
    <w:p w14:paraId="5078D930" w14:textId="77777777" w:rsidR="00025D6B" w:rsidRPr="00025D6B" w:rsidRDefault="00025D6B" w:rsidP="00025D6B">
      <w:pPr>
        <w:spacing w:line="276" w:lineRule="auto"/>
        <w:rPr>
          <w:rFonts w:ascii="Calibri" w:hAnsi="Calibri"/>
        </w:rPr>
      </w:pPr>
      <w:r w:rsidRPr="00025D6B">
        <w:rPr>
          <w:rFonts w:ascii="Calibri" w:hAnsi="Calibri"/>
        </w:rPr>
        <w:t xml:space="preserve">Really, there are two wings to this airplane. One is my personal consecration, my decision. The other is the empowerment of the Holy Spirit. It's personal discipline and spiritual empowerment. These things work hand in hand. </w:t>
      </w:r>
    </w:p>
    <w:p w14:paraId="4730EB71" w14:textId="77777777" w:rsidR="00025D6B" w:rsidRPr="00025D6B" w:rsidRDefault="00025D6B" w:rsidP="00025D6B">
      <w:pPr>
        <w:spacing w:line="276" w:lineRule="auto"/>
        <w:rPr>
          <w:rFonts w:ascii="Calibri" w:hAnsi="Calibri"/>
        </w:rPr>
      </w:pPr>
    </w:p>
    <w:p w14:paraId="3AC52232" w14:textId="112900B1" w:rsidR="00025D6B" w:rsidRPr="00025D6B" w:rsidRDefault="00025D6B" w:rsidP="00025D6B">
      <w:pPr>
        <w:spacing w:line="276" w:lineRule="auto"/>
        <w:rPr>
          <w:rFonts w:ascii="Calibri" w:hAnsi="Calibri"/>
        </w:rPr>
      </w:pPr>
      <w:r w:rsidRPr="00025D6B">
        <w:rPr>
          <w:rFonts w:ascii="Calibri" w:hAnsi="Calibri"/>
        </w:rPr>
        <w:t>“I say then, walk by the Spirit and you will certainly not carry out the desire of the flesh”</w:t>
      </w:r>
      <w:r w:rsidR="00713848">
        <w:rPr>
          <w:rFonts w:ascii="Calibri" w:hAnsi="Calibri"/>
        </w:rPr>
        <w:t xml:space="preserve"> </w:t>
      </w:r>
      <w:r w:rsidRPr="00025D6B">
        <w:rPr>
          <w:rFonts w:ascii="Calibri" w:hAnsi="Calibri"/>
        </w:rPr>
        <w:t>(Galatians 5:16).</w:t>
      </w:r>
    </w:p>
    <w:p w14:paraId="37BDB154" w14:textId="77777777" w:rsidR="00025D6B" w:rsidRPr="00025D6B" w:rsidRDefault="00025D6B" w:rsidP="00025D6B">
      <w:pPr>
        <w:spacing w:line="276" w:lineRule="auto"/>
        <w:rPr>
          <w:rFonts w:ascii="Calibri" w:hAnsi="Calibri"/>
        </w:rPr>
      </w:pPr>
    </w:p>
    <w:p w14:paraId="0348C334" w14:textId="77777777" w:rsidR="00025D6B" w:rsidRPr="00025D6B" w:rsidRDefault="00025D6B" w:rsidP="00025D6B">
      <w:pPr>
        <w:spacing w:line="276" w:lineRule="auto"/>
        <w:rPr>
          <w:rFonts w:ascii="Calibri" w:hAnsi="Calibri"/>
        </w:rPr>
      </w:pPr>
      <w:r w:rsidRPr="00025D6B">
        <w:rPr>
          <w:rFonts w:ascii="Calibri" w:hAnsi="Calibri"/>
        </w:rPr>
        <w:lastRenderedPageBreak/>
        <w:t xml:space="preserve">The Spirit of God in me can do things that I cannot do by myself. I'm committing myself to spiritual growth and discipline, but I'm also recognizing that the Spirit of God is doing things in me that are not normal. Both of these things are working together. </w:t>
      </w:r>
    </w:p>
    <w:p w14:paraId="197553A5" w14:textId="77777777" w:rsidR="00025D6B" w:rsidRPr="00025D6B" w:rsidRDefault="00025D6B" w:rsidP="00025D6B">
      <w:pPr>
        <w:spacing w:line="276" w:lineRule="auto"/>
        <w:rPr>
          <w:rFonts w:ascii="Calibri" w:hAnsi="Calibri"/>
        </w:rPr>
      </w:pPr>
    </w:p>
    <w:p w14:paraId="4516ABCC" w14:textId="77777777" w:rsidR="00025D6B" w:rsidRPr="00025D6B" w:rsidRDefault="00025D6B" w:rsidP="00025D6B">
      <w:pPr>
        <w:spacing w:line="276" w:lineRule="auto"/>
        <w:rPr>
          <w:rFonts w:ascii="Calibri" w:hAnsi="Calibri"/>
        </w:rPr>
      </w:pPr>
      <w:r w:rsidRPr="00025D6B">
        <w:rPr>
          <w:rFonts w:ascii="Calibri" w:hAnsi="Calibri"/>
        </w:rPr>
        <w:t xml:space="preserve">Will you allow the Holy Spirit to lead you and direct you and work in you? You're not alone in this battle. The Holy Spirit is there. Don't be overwhelmed. Don't quit. Sometimes people say, “It's just such a big mountain to climb to be holy.” Yeah, it is. But God's given you a great gift. It's the Holy Spirit. Let the Spirit renew your mind. Let the Spirit transform your heart. Let the Spirit lead and direct your life. Let the Spirit work in you to accomplish the things that only He can do. We too often try to change from the outside in. God wants us to change from the inside out. That's fueled by the Spirit. </w:t>
      </w:r>
    </w:p>
    <w:p w14:paraId="11C98D33" w14:textId="77777777" w:rsidR="00025D6B" w:rsidRPr="00025D6B" w:rsidRDefault="00025D6B" w:rsidP="00025D6B">
      <w:pPr>
        <w:spacing w:line="276" w:lineRule="auto"/>
        <w:rPr>
          <w:rFonts w:ascii="Calibri" w:hAnsi="Calibri"/>
        </w:rPr>
      </w:pPr>
    </w:p>
    <w:p w14:paraId="7C3A9A11" w14:textId="659103C6" w:rsidR="00025D6B" w:rsidRPr="00025D6B" w:rsidRDefault="00025D6B" w:rsidP="00025D6B">
      <w:pPr>
        <w:spacing w:line="276" w:lineRule="auto"/>
        <w:rPr>
          <w:rFonts w:ascii="Calibri" w:hAnsi="Calibri"/>
        </w:rPr>
      </w:pPr>
      <w:r w:rsidRPr="00025D6B">
        <w:rPr>
          <w:rFonts w:ascii="Calibri" w:hAnsi="Calibri"/>
        </w:rPr>
        <w:t xml:space="preserve">Just think about this when it comes to personal holiness. We spend so much time working on the exterior – how we look, what our reputation is, how much influence we have, what people say and think about us. What if we begin to direct that attention to the inner life, to what's in our own heart? The stuff that nobody sees. Because the stuff that nobody sees is the stuff that's the most important. That's what life is so much about. It's about here </w:t>
      </w:r>
      <w:r w:rsidRPr="00025D6B">
        <w:rPr>
          <w:rFonts w:ascii="Calibri" w:hAnsi="Calibri"/>
          <w:i/>
          <w:iCs/>
        </w:rPr>
        <w:t>[points to heart]</w:t>
      </w:r>
      <w:r w:rsidRPr="00025D6B">
        <w:rPr>
          <w:rFonts w:ascii="Calibri" w:hAnsi="Calibri"/>
        </w:rPr>
        <w:t xml:space="preserve">, not just all of this </w:t>
      </w:r>
      <w:r w:rsidRPr="00025D6B">
        <w:rPr>
          <w:rFonts w:ascii="Calibri" w:hAnsi="Calibri"/>
          <w:i/>
          <w:iCs/>
        </w:rPr>
        <w:t>[gestures to head]</w:t>
      </w:r>
      <w:r w:rsidRPr="00025D6B">
        <w:rPr>
          <w:rFonts w:ascii="Calibri" w:hAnsi="Calibri"/>
        </w:rPr>
        <w:t xml:space="preserve">. That's God's desire. </w:t>
      </w:r>
    </w:p>
    <w:p w14:paraId="6F357562" w14:textId="77777777" w:rsidR="00025D6B" w:rsidRPr="00025D6B" w:rsidRDefault="00025D6B" w:rsidP="00025D6B">
      <w:pPr>
        <w:spacing w:line="276" w:lineRule="auto"/>
        <w:rPr>
          <w:rFonts w:ascii="Calibri" w:hAnsi="Calibri"/>
        </w:rPr>
      </w:pPr>
    </w:p>
    <w:p w14:paraId="70E53080" w14:textId="71784F09" w:rsidR="00025D6B" w:rsidRPr="00025D6B" w:rsidRDefault="00025D6B" w:rsidP="00025D6B">
      <w:pPr>
        <w:spacing w:line="276" w:lineRule="auto"/>
        <w:rPr>
          <w:rFonts w:ascii="Calibri" w:hAnsi="Calibri"/>
        </w:rPr>
      </w:pPr>
      <w:r w:rsidRPr="00025D6B">
        <w:rPr>
          <w:rFonts w:ascii="Calibri" w:hAnsi="Calibri"/>
        </w:rPr>
        <w:t xml:space="preserve">There's a hole in our holiness. All of us have some holes in our lives. </w:t>
      </w:r>
      <w:r w:rsidR="00713848">
        <w:rPr>
          <w:rFonts w:ascii="Calibri" w:hAnsi="Calibri"/>
        </w:rPr>
        <w:t>If</w:t>
      </w:r>
      <w:r w:rsidRPr="00025D6B">
        <w:rPr>
          <w:rFonts w:ascii="Calibri" w:hAnsi="Calibri"/>
        </w:rPr>
        <w:t xml:space="preserve"> we'll commit ourselves to grow spiritually and if we'll allow the Holy Spirit to lead us and direct us, we can accomplish great things for God. </w:t>
      </w:r>
    </w:p>
    <w:p w14:paraId="2382A11A" w14:textId="77777777" w:rsidR="00025D6B" w:rsidRPr="00025D6B" w:rsidRDefault="00025D6B" w:rsidP="00025D6B">
      <w:pPr>
        <w:spacing w:line="276" w:lineRule="auto"/>
        <w:rPr>
          <w:rFonts w:ascii="Calibri" w:hAnsi="Calibri"/>
        </w:rPr>
      </w:pPr>
    </w:p>
    <w:p w14:paraId="656B2CFF" w14:textId="77777777" w:rsidR="00025D6B" w:rsidRPr="00025D6B" w:rsidRDefault="00025D6B" w:rsidP="00025D6B">
      <w:pPr>
        <w:spacing w:line="276" w:lineRule="auto"/>
        <w:rPr>
          <w:rFonts w:ascii="Calibri" w:hAnsi="Calibri"/>
        </w:rPr>
      </w:pPr>
      <w:r w:rsidRPr="00025D6B">
        <w:rPr>
          <w:rFonts w:ascii="Calibri" w:hAnsi="Calibri"/>
        </w:rPr>
        <w:br w:type="page"/>
      </w:r>
    </w:p>
    <w:p w14:paraId="5BAA2893" w14:textId="77777777" w:rsidR="00025D6B" w:rsidRPr="00025D6B" w:rsidRDefault="00025D6B" w:rsidP="00025D6B">
      <w:pPr>
        <w:spacing w:line="276" w:lineRule="auto"/>
        <w:rPr>
          <w:rFonts w:ascii="Calibri" w:hAnsi="Calibri"/>
          <w:b/>
          <w:bCs/>
          <w:sz w:val="28"/>
          <w:szCs w:val="28"/>
          <w:u w:val="single"/>
        </w:rPr>
      </w:pPr>
      <w:r w:rsidRPr="00025D6B">
        <w:rPr>
          <w:rFonts w:ascii="Calibri" w:hAnsi="Calibri"/>
          <w:b/>
          <w:bCs/>
          <w:sz w:val="28"/>
          <w:szCs w:val="28"/>
          <w:u w:val="single"/>
        </w:rPr>
        <w:lastRenderedPageBreak/>
        <w:t>OUTLINE</w:t>
      </w:r>
    </w:p>
    <w:p w14:paraId="29E3657F" w14:textId="77777777" w:rsidR="00025D6B" w:rsidRPr="00025D6B" w:rsidRDefault="00025D6B" w:rsidP="00025D6B">
      <w:pPr>
        <w:spacing w:line="276" w:lineRule="auto"/>
        <w:rPr>
          <w:rFonts w:ascii="Calibri" w:hAnsi="Calibri"/>
          <w:b/>
          <w:bCs/>
          <w:u w:val="single"/>
        </w:rPr>
      </w:pPr>
    </w:p>
    <w:p w14:paraId="2B7C27AE" w14:textId="3449BA1E" w:rsidR="00EB6F2A" w:rsidRPr="00025D6B" w:rsidRDefault="00EB6F2A" w:rsidP="00EB6F2A">
      <w:pPr>
        <w:spacing w:line="276" w:lineRule="auto"/>
        <w:rPr>
          <w:rFonts w:ascii="Calibri" w:hAnsi="Calibri"/>
        </w:rPr>
      </w:pPr>
      <w:r w:rsidRPr="00025D6B">
        <w:rPr>
          <w:rFonts w:ascii="Calibri" w:hAnsi="Calibri"/>
        </w:rPr>
        <w:t>“All the creatures that swarm on the earth are abhorrent; they must not be eaten. Do not eat any of the creatures that swarm on the earth, anything that moves on its belly or walks on all fours or on many feet, for they are abhorrent. Do not become contaminated by any creature that swarms; do not become unclean or defiled by them. For I am the Lord your God, so you must consecrate yourselves and be holy because I am holy. Do not defile yourselves by any swarming creature that crawls on the ground.</w:t>
      </w:r>
      <w:r w:rsidRPr="00025D6B">
        <w:rPr>
          <w:rFonts w:ascii="Calibri" w:hAnsi="Calibri"/>
          <w:b/>
          <w:bCs/>
          <w:vertAlign w:val="superscript"/>
        </w:rPr>
        <w:t> </w:t>
      </w:r>
      <w:r w:rsidRPr="00025D6B">
        <w:rPr>
          <w:rFonts w:ascii="Calibri" w:hAnsi="Calibri"/>
        </w:rPr>
        <w:t>For I am the Lord, who brought you up from the land of Egypt to be your God, so you must be holy because I am holy. This is the law concerning animals, birds, all living creatures that move in the water, and all creatures that swarm on the ground,</w:t>
      </w:r>
      <w:r w:rsidRPr="00025D6B">
        <w:rPr>
          <w:rFonts w:ascii="Calibri" w:hAnsi="Calibri"/>
          <w:b/>
          <w:bCs/>
          <w:vertAlign w:val="superscript"/>
        </w:rPr>
        <w:t> </w:t>
      </w:r>
      <w:proofErr w:type="gramStart"/>
      <w:r w:rsidRPr="00025D6B">
        <w:rPr>
          <w:rFonts w:ascii="Calibri" w:hAnsi="Calibri"/>
        </w:rPr>
        <w:t>in order to</w:t>
      </w:r>
      <w:proofErr w:type="gramEnd"/>
      <w:r w:rsidRPr="00025D6B">
        <w:rPr>
          <w:rFonts w:ascii="Calibri" w:hAnsi="Calibri"/>
        </w:rPr>
        <w:t xml:space="preserve"> distinguish between the unclean and the clean, between the animals that may be eaten and those that may not be eaten</w:t>
      </w:r>
      <w:r>
        <w:rPr>
          <w:rFonts w:ascii="Calibri" w:hAnsi="Calibri"/>
        </w:rPr>
        <w:t>.</w:t>
      </w:r>
      <w:r w:rsidRPr="00025D6B">
        <w:rPr>
          <w:rFonts w:ascii="Calibri" w:hAnsi="Calibri"/>
        </w:rPr>
        <w:t>” Leviticus 11:41-47</w:t>
      </w:r>
    </w:p>
    <w:p w14:paraId="13B987AA" w14:textId="5F0DB240" w:rsidR="00025D6B" w:rsidRPr="00025D6B" w:rsidRDefault="00EB6F2A" w:rsidP="00025D6B">
      <w:pPr>
        <w:spacing w:line="276" w:lineRule="auto"/>
        <w:rPr>
          <w:rFonts w:ascii="Calibri" w:hAnsi="Calibri"/>
        </w:rPr>
      </w:pPr>
      <w:r>
        <w:rPr>
          <w:rFonts w:ascii="Calibri" w:hAnsi="Calibri"/>
          <w:b/>
          <w:bCs/>
        </w:rPr>
        <w:br/>
      </w:r>
      <w:r w:rsidR="00025D6B" w:rsidRPr="00025D6B">
        <w:rPr>
          <w:rFonts w:ascii="Calibri" w:hAnsi="Calibri"/>
          <w:b/>
          <w:bCs/>
        </w:rPr>
        <w:t>Holiness…What Is It?</w:t>
      </w:r>
    </w:p>
    <w:p w14:paraId="4F964605" w14:textId="77777777" w:rsidR="00025D6B" w:rsidRPr="00025D6B" w:rsidRDefault="00025D6B" w:rsidP="00025D6B">
      <w:pPr>
        <w:spacing w:line="276" w:lineRule="auto"/>
        <w:rPr>
          <w:rFonts w:ascii="Calibri" w:hAnsi="Calibri"/>
          <w:i/>
          <w:iCs/>
        </w:rPr>
      </w:pPr>
    </w:p>
    <w:p w14:paraId="53090FAC" w14:textId="77777777" w:rsidR="00025D6B" w:rsidRPr="00025D6B" w:rsidRDefault="00025D6B" w:rsidP="00025D6B">
      <w:pPr>
        <w:spacing w:line="276" w:lineRule="auto"/>
        <w:rPr>
          <w:rFonts w:ascii="Calibri" w:hAnsi="Calibri"/>
          <w:i/>
          <w:iCs/>
        </w:rPr>
      </w:pPr>
      <w:r w:rsidRPr="00025D6B">
        <w:rPr>
          <w:rFonts w:ascii="Calibri" w:hAnsi="Calibri"/>
          <w:i/>
          <w:iCs/>
        </w:rPr>
        <w:t>Belonging to God, set apart, different</w:t>
      </w:r>
    </w:p>
    <w:p w14:paraId="1DAB1BDE" w14:textId="77777777" w:rsidR="00025D6B" w:rsidRPr="00025D6B" w:rsidRDefault="00025D6B" w:rsidP="00025D6B">
      <w:pPr>
        <w:spacing w:line="276" w:lineRule="auto"/>
        <w:rPr>
          <w:rFonts w:ascii="Calibri" w:hAnsi="Calibri"/>
        </w:rPr>
      </w:pPr>
      <w:r w:rsidRPr="00025D6B">
        <w:rPr>
          <w:rFonts w:ascii="Calibri" w:hAnsi="Calibri"/>
          <w:i/>
          <w:iCs/>
        </w:rPr>
        <w:t>Progress, not perfection</w:t>
      </w:r>
    </w:p>
    <w:p w14:paraId="4858DA15" w14:textId="77777777" w:rsidR="00025D6B" w:rsidRPr="00025D6B" w:rsidRDefault="00025D6B" w:rsidP="00025D6B">
      <w:pPr>
        <w:spacing w:line="276" w:lineRule="auto"/>
        <w:rPr>
          <w:rFonts w:ascii="Calibri" w:hAnsi="Calibri"/>
          <w:b/>
          <w:bCs/>
        </w:rPr>
      </w:pPr>
    </w:p>
    <w:p w14:paraId="13B32795" w14:textId="77777777" w:rsidR="00025D6B" w:rsidRPr="00025D6B" w:rsidRDefault="00025D6B" w:rsidP="00025D6B">
      <w:pPr>
        <w:spacing w:line="276" w:lineRule="auto"/>
        <w:rPr>
          <w:rFonts w:ascii="Calibri" w:hAnsi="Calibri"/>
        </w:rPr>
      </w:pPr>
      <w:r w:rsidRPr="00025D6B">
        <w:rPr>
          <w:rFonts w:ascii="Calibri" w:hAnsi="Calibri"/>
          <w:b/>
          <w:bCs/>
        </w:rPr>
        <w:t xml:space="preserve">Why Would I Want </w:t>
      </w:r>
      <w:proofErr w:type="gramStart"/>
      <w:r w:rsidRPr="00025D6B">
        <w:rPr>
          <w:rFonts w:ascii="Calibri" w:hAnsi="Calibri"/>
          <w:b/>
          <w:bCs/>
        </w:rPr>
        <w:t>To</w:t>
      </w:r>
      <w:proofErr w:type="gramEnd"/>
      <w:r w:rsidRPr="00025D6B">
        <w:rPr>
          <w:rFonts w:ascii="Calibri" w:hAnsi="Calibri"/>
          <w:b/>
          <w:bCs/>
        </w:rPr>
        <w:t xml:space="preserve"> Be Holy?</w:t>
      </w:r>
    </w:p>
    <w:p w14:paraId="5B022B56" w14:textId="77777777" w:rsidR="00025D6B" w:rsidRPr="00025D6B" w:rsidRDefault="00025D6B" w:rsidP="00025D6B">
      <w:pPr>
        <w:spacing w:line="276" w:lineRule="auto"/>
        <w:rPr>
          <w:rFonts w:ascii="Calibri" w:hAnsi="Calibri"/>
          <w:b/>
          <w:bCs/>
        </w:rPr>
      </w:pPr>
    </w:p>
    <w:p w14:paraId="7D456286" w14:textId="77777777" w:rsidR="00025D6B" w:rsidRPr="00025D6B" w:rsidRDefault="00025D6B" w:rsidP="00025D6B">
      <w:pPr>
        <w:spacing w:line="276" w:lineRule="auto"/>
        <w:rPr>
          <w:rFonts w:ascii="Calibri" w:hAnsi="Calibri"/>
        </w:rPr>
      </w:pPr>
      <w:r w:rsidRPr="00025D6B">
        <w:rPr>
          <w:rFonts w:ascii="Calibri" w:hAnsi="Calibri"/>
          <w:b/>
          <w:bCs/>
        </w:rPr>
        <w:t>Brings Me Freedom</w:t>
      </w:r>
      <w:r w:rsidRPr="00025D6B">
        <w:rPr>
          <w:rFonts w:ascii="Calibri" w:hAnsi="Calibri"/>
          <w:b/>
          <w:bCs/>
        </w:rPr>
        <w:br/>
      </w:r>
      <w:r w:rsidRPr="00025D6B">
        <w:rPr>
          <w:rFonts w:ascii="Calibri" w:hAnsi="Calibri"/>
          <w:b/>
          <w:bCs/>
          <w:i/>
          <w:iCs/>
        </w:rPr>
        <w:br/>
      </w:r>
      <w:r w:rsidRPr="00025D6B">
        <w:rPr>
          <w:rFonts w:ascii="Calibri" w:hAnsi="Calibri"/>
        </w:rPr>
        <w:t>“For freedom, Christ set us free. Stand firm then and don’t submit again to a yoke of slavery.”</w:t>
      </w:r>
    </w:p>
    <w:p w14:paraId="69E1982D" w14:textId="77777777" w:rsidR="00025D6B" w:rsidRPr="00025D6B" w:rsidRDefault="00025D6B" w:rsidP="00025D6B">
      <w:pPr>
        <w:spacing w:line="276" w:lineRule="auto"/>
        <w:rPr>
          <w:rFonts w:ascii="Calibri" w:hAnsi="Calibri"/>
        </w:rPr>
      </w:pPr>
      <w:r w:rsidRPr="00025D6B">
        <w:rPr>
          <w:rFonts w:ascii="Calibri" w:hAnsi="Calibri"/>
        </w:rPr>
        <w:t>Galatians 5:1 (CSB)</w:t>
      </w:r>
    </w:p>
    <w:p w14:paraId="0E97ECF6" w14:textId="77777777" w:rsidR="00025D6B" w:rsidRPr="00025D6B" w:rsidRDefault="00025D6B" w:rsidP="00025D6B">
      <w:pPr>
        <w:spacing w:line="276" w:lineRule="auto"/>
        <w:rPr>
          <w:rFonts w:ascii="Calibri" w:hAnsi="Calibri"/>
          <w:b/>
          <w:bCs/>
        </w:rPr>
      </w:pPr>
    </w:p>
    <w:p w14:paraId="756A6172" w14:textId="77777777" w:rsidR="00025D6B" w:rsidRPr="00025D6B" w:rsidRDefault="00025D6B" w:rsidP="00025D6B">
      <w:pPr>
        <w:spacing w:line="276" w:lineRule="auto"/>
        <w:rPr>
          <w:rFonts w:ascii="Calibri" w:hAnsi="Calibri"/>
        </w:rPr>
      </w:pPr>
      <w:r w:rsidRPr="00025D6B">
        <w:rPr>
          <w:rFonts w:ascii="Calibri" w:hAnsi="Calibri"/>
          <w:b/>
          <w:bCs/>
        </w:rPr>
        <w:t>Helps Me See God</w:t>
      </w:r>
    </w:p>
    <w:p w14:paraId="0D294894" w14:textId="77777777" w:rsidR="00025D6B" w:rsidRPr="00025D6B" w:rsidRDefault="00025D6B" w:rsidP="00025D6B">
      <w:pPr>
        <w:spacing w:line="276" w:lineRule="auto"/>
        <w:rPr>
          <w:rFonts w:ascii="Calibri" w:hAnsi="Calibri"/>
        </w:rPr>
      </w:pPr>
    </w:p>
    <w:p w14:paraId="03D21A7B" w14:textId="77777777" w:rsidR="00025D6B" w:rsidRPr="00025D6B" w:rsidRDefault="00025D6B" w:rsidP="00025D6B">
      <w:pPr>
        <w:spacing w:line="276" w:lineRule="auto"/>
        <w:rPr>
          <w:rFonts w:ascii="Calibri" w:hAnsi="Calibri"/>
          <w:b/>
          <w:bCs/>
        </w:rPr>
      </w:pPr>
      <w:r w:rsidRPr="00025D6B">
        <w:rPr>
          <w:rFonts w:ascii="Calibri" w:hAnsi="Calibri"/>
        </w:rPr>
        <w:t>“Pursue peace with everyone, and holiness—without it no one will see the Lord.</w:t>
      </w:r>
      <w:r w:rsidRPr="00025D6B">
        <w:rPr>
          <w:rFonts w:ascii="Calibri" w:hAnsi="Calibri"/>
          <w:b/>
          <w:bCs/>
        </w:rPr>
        <w:t>”</w:t>
      </w:r>
    </w:p>
    <w:p w14:paraId="2E4E8374" w14:textId="77777777" w:rsidR="00025D6B" w:rsidRPr="00025D6B" w:rsidRDefault="00025D6B" w:rsidP="00025D6B">
      <w:pPr>
        <w:spacing w:line="276" w:lineRule="auto"/>
        <w:rPr>
          <w:rFonts w:ascii="Calibri" w:hAnsi="Calibri"/>
        </w:rPr>
      </w:pPr>
      <w:r w:rsidRPr="00025D6B">
        <w:rPr>
          <w:rFonts w:ascii="Calibri" w:hAnsi="Calibri"/>
        </w:rPr>
        <w:t>Hebrews 12:14 (NIV)</w:t>
      </w:r>
    </w:p>
    <w:p w14:paraId="1515B769" w14:textId="77777777" w:rsidR="00025D6B" w:rsidRPr="00025D6B" w:rsidRDefault="00025D6B" w:rsidP="00025D6B">
      <w:pPr>
        <w:spacing w:line="276" w:lineRule="auto"/>
        <w:rPr>
          <w:rFonts w:ascii="Calibri" w:hAnsi="Calibri"/>
          <w:b/>
          <w:bCs/>
        </w:rPr>
      </w:pPr>
    </w:p>
    <w:p w14:paraId="7D29E872" w14:textId="77777777" w:rsidR="00025D6B" w:rsidRPr="00025D6B" w:rsidRDefault="00025D6B" w:rsidP="00025D6B">
      <w:pPr>
        <w:spacing w:line="276" w:lineRule="auto"/>
        <w:rPr>
          <w:rFonts w:ascii="Calibri" w:hAnsi="Calibri"/>
        </w:rPr>
      </w:pPr>
      <w:r w:rsidRPr="00025D6B">
        <w:rPr>
          <w:rFonts w:ascii="Calibri" w:hAnsi="Calibri"/>
          <w:b/>
          <w:bCs/>
        </w:rPr>
        <w:t xml:space="preserve">Allows God </w:t>
      </w:r>
      <w:proofErr w:type="gramStart"/>
      <w:r w:rsidRPr="00025D6B">
        <w:rPr>
          <w:rFonts w:ascii="Calibri" w:hAnsi="Calibri"/>
          <w:b/>
          <w:bCs/>
        </w:rPr>
        <w:t>To</w:t>
      </w:r>
      <w:proofErr w:type="gramEnd"/>
      <w:r w:rsidRPr="00025D6B">
        <w:rPr>
          <w:rFonts w:ascii="Calibri" w:hAnsi="Calibri"/>
          <w:b/>
          <w:bCs/>
        </w:rPr>
        <w:t xml:space="preserve"> Use Me</w:t>
      </w:r>
    </w:p>
    <w:p w14:paraId="4BC74B2F" w14:textId="77777777" w:rsidR="00025D6B" w:rsidRPr="00025D6B" w:rsidRDefault="00025D6B" w:rsidP="00025D6B">
      <w:pPr>
        <w:spacing w:line="276" w:lineRule="auto"/>
        <w:rPr>
          <w:rFonts w:ascii="Calibri" w:hAnsi="Calibri"/>
        </w:rPr>
      </w:pPr>
    </w:p>
    <w:p w14:paraId="379C27F6" w14:textId="77777777" w:rsidR="00025D6B" w:rsidRPr="00025D6B" w:rsidRDefault="00025D6B" w:rsidP="00025D6B">
      <w:pPr>
        <w:spacing w:line="276" w:lineRule="auto"/>
        <w:rPr>
          <w:rFonts w:ascii="Calibri" w:hAnsi="Calibri"/>
        </w:rPr>
      </w:pPr>
      <w:r w:rsidRPr="00025D6B">
        <w:rPr>
          <w:rFonts w:ascii="Calibri" w:hAnsi="Calibri"/>
        </w:rPr>
        <w:t>“Now in a large house there are not only gold and silver vessels, but also those of wood and clay; some for honorable use and some for dishonorable.”</w:t>
      </w:r>
    </w:p>
    <w:p w14:paraId="7CB5D2B1" w14:textId="77777777" w:rsidR="00025D6B" w:rsidRPr="00025D6B" w:rsidRDefault="00025D6B" w:rsidP="00025D6B">
      <w:pPr>
        <w:spacing w:line="276" w:lineRule="auto"/>
        <w:rPr>
          <w:rFonts w:ascii="Calibri" w:hAnsi="Calibri"/>
        </w:rPr>
      </w:pPr>
      <w:r w:rsidRPr="00025D6B">
        <w:rPr>
          <w:rFonts w:ascii="Calibri" w:hAnsi="Calibri"/>
        </w:rPr>
        <w:t>2 Timothy 2:20-21 (CSB)</w:t>
      </w:r>
    </w:p>
    <w:p w14:paraId="6660D7B2" w14:textId="77777777" w:rsidR="00025D6B" w:rsidRPr="00025D6B" w:rsidRDefault="00025D6B" w:rsidP="00025D6B">
      <w:pPr>
        <w:spacing w:line="276" w:lineRule="auto"/>
        <w:rPr>
          <w:rFonts w:ascii="Calibri" w:hAnsi="Calibri"/>
          <w:b/>
          <w:bCs/>
        </w:rPr>
      </w:pPr>
    </w:p>
    <w:p w14:paraId="2C3FAA32" w14:textId="77777777" w:rsidR="00025D6B" w:rsidRPr="00025D6B" w:rsidRDefault="00025D6B" w:rsidP="00025D6B">
      <w:pPr>
        <w:spacing w:line="276" w:lineRule="auto"/>
        <w:rPr>
          <w:rFonts w:ascii="Calibri" w:hAnsi="Calibri"/>
        </w:rPr>
      </w:pPr>
      <w:r w:rsidRPr="00025D6B">
        <w:rPr>
          <w:rFonts w:ascii="Calibri" w:hAnsi="Calibri"/>
          <w:b/>
          <w:bCs/>
        </w:rPr>
        <w:lastRenderedPageBreak/>
        <w:t>Makes Me Joyful</w:t>
      </w:r>
      <w:r w:rsidRPr="00025D6B">
        <w:rPr>
          <w:rFonts w:ascii="Calibri" w:hAnsi="Calibri"/>
          <w:b/>
          <w:bCs/>
          <w:i/>
          <w:iCs/>
        </w:rPr>
        <w:br/>
      </w:r>
      <w:r w:rsidRPr="00025D6B">
        <w:rPr>
          <w:rFonts w:ascii="Calibri" w:hAnsi="Calibri"/>
          <w:b/>
          <w:bCs/>
          <w:i/>
          <w:iCs/>
        </w:rPr>
        <w:br/>
      </w:r>
      <w:r w:rsidRPr="00025D6B">
        <w:rPr>
          <w:rFonts w:ascii="Calibri" w:hAnsi="Calibri"/>
        </w:rPr>
        <w:t>“…for the kingdom of God is not eating and drinking, but righteousness, peace, and joy in the Holy Spirit.”</w:t>
      </w:r>
    </w:p>
    <w:p w14:paraId="21711489" w14:textId="77777777" w:rsidR="00025D6B" w:rsidRPr="00025D6B" w:rsidRDefault="00025D6B" w:rsidP="00025D6B">
      <w:pPr>
        <w:spacing w:line="276" w:lineRule="auto"/>
        <w:rPr>
          <w:rFonts w:ascii="Calibri" w:hAnsi="Calibri"/>
        </w:rPr>
      </w:pPr>
      <w:r w:rsidRPr="00025D6B">
        <w:rPr>
          <w:rFonts w:ascii="Calibri" w:hAnsi="Calibri"/>
        </w:rPr>
        <w:t>Romans 14:17 (CSB)</w:t>
      </w:r>
    </w:p>
    <w:p w14:paraId="0A2D937B" w14:textId="77777777" w:rsidR="00025D6B" w:rsidRPr="00025D6B" w:rsidRDefault="00025D6B" w:rsidP="00025D6B">
      <w:pPr>
        <w:spacing w:line="276" w:lineRule="auto"/>
        <w:rPr>
          <w:rFonts w:ascii="Calibri" w:hAnsi="Calibri"/>
          <w:b/>
          <w:bCs/>
        </w:rPr>
      </w:pPr>
    </w:p>
    <w:p w14:paraId="117F82A5" w14:textId="77777777" w:rsidR="00025D6B" w:rsidRPr="00025D6B" w:rsidRDefault="00025D6B" w:rsidP="00025D6B">
      <w:pPr>
        <w:spacing w:line="276" w:lineRule="auto"/>
        <w:rPr>
          <w:rFonts w:ascii="Calibri" w:hAnsi="Calibri"/>
          <w:b/>
          <w:bCs/>
        </w:rPr>
      </w:pPr>
      <w:r w:rsidRPr="00025D6B">
        <w:rPr>
          <w:rFonts w:ascii="Calibri" w:hAnsi="Calibri"/>
          <w:b/>
          <w:bCs/>
        </w:rPr>
        <w:t>How Can I Be Holy?</w:t>
      </w:r>
    </w:p>
    <w:p w14:paraId="63C3A6D1" w14:textId="77777777" w:rsidR="00025D6B" w:rsidRPr="00025D6B" w:rsidRDefault="00025D6B" w:rsidP="00025D6B">
      <w:pPr>
        <w:spacing w:line="276" w:lineRule="auto"/>
        <w:rPr>
          <w:rFonts w:ascii="Calibri" w:hAnsi="Calibri"/>
        </w:rPr>
      </w:pPr>
    </w:p>
    <w:p w14:paraId="63E38693" w14:textId="7C8731AC" w:rsidR="00025D6B" w:rsidRPr="00025D6B" w:rsidRDefault="00025D6B" w:rsidP="00025D6B">
      <w:pPr>
        <w:spacing w:line="276" w:lineRule="auto"/>
        <w:rPr>
          <w:rFonts w:ascii="Calibri" w:hAnsi="Calibri"/>
          <w:b/>
          <w:bCs/>
        </w:rPr>
      </w:pPr>
      <w:r w:rsidRPr="00025D6B">
        <w:rPr>
          <w:rFonts w:ascii="Calibri" w:hAnsi="Calibri"/>
          <w:b/>
          <w:bCs/>
        </w:rPr>
        <w:t>1.</w:t>
      </w:r>
      <w:r w:rsidRPr="008B7283">
        <w:rPr>
          <w:rFonts w:ascii="Calibri" w:hAnsi="Calibri"/>
          <w:b/>
          <w:bCs/>
        </w:rPr>
        <w:t xml:space="preserve"> </w:t>
      </w:r>
      <w:r w:rsidRPr="00025D6B">
        <w:rPr>
          <w:rFonts w:ascii="Calibri" w:hAnsi="Calibri"/>
          <w:b/>
          <w:bCs/>
        </w:rPr>
        <w:t>Spiritual Birth</w:t>
      </w:r>
    </w:p>
    <w:p w14:paraId="2AAEAFC3" w14:textId="77777777" w:rsidR="00025D6B" w:rsidRPr="00025D6B" w:rsidRDefault="00025D6B" w:rsidP="00025D6B">
      <w:pPr>
        <w:spacing w:line="276" w:lineRule="auto"/>
        <w:rPr>
          <w:rFonts w:ascii="Calibri" w:hAnsi="Calibri"/>
        </w:rPr>
      </w:pPr>
    </w:p>
    <w:p w14:paraId="0A999712" w14:textId="77777777" w:rsidR="00025D6B" w:rsidRPr="00025D6B" w:rsidRDefault="00025D6B" w:rsidP="00025D6B">
      <w:pPr>
        <w:spacing w:line="276" w:lineRule="auto"/>
        <w:rPr>
          <w:rFonts w:ascii="Calibri" w:hAnsi="Calibri"/>
        </w:rPr>
      </w:pPr>
      <w:r w:rsidRPr="00025D6B">
        <w:rPr>
          <w:rFonts w:ascii="Calibri" w:hAnsi="Calibri"/>
        </w:rPr>
        <w:t>“…because you have been born again—not of perishable seed but of imperishable—through the living and enduring word of God.”</w:t>
      </w:r>
    </w:p>
    <w:p w14:paraId="41454F1A" w14:textId="77777777" w:rsidR="00025D6B" w:rsidRPr="00025D6B" w:rsidRDefault="00025D6B" w:rsidP="00025D6B">
      <w:pPr>
        <w:spacing w:line="276" w:lineRule="auto"/>
        <w:rPr>
          <w:rFonts w:ascii="Calibri" w:hAnsi="Calibri"/>
        </w:rPr>
      </w:pPr>
      <w:r w:rsidRPr="00025D6B">
        <w:rPr>
          <w:rFonts w:ascii="Calibri" w:hAnsi="Calibri"/>
        </w:rPr>
        <w:t>1 Peter 1:23 (CSB)</w:t>
      </w:r>
    </w:p>
    <w:p w14:paraId="1AF86FD0" w14:textId="77777777" w:rsidR="00025D6B" w:rsidRPr="00025D6B" w:rsidRDefault="00025D6B" w:rsidP="00025D6B">
      <w:pPr>
        <w:spacing w:line="276" w:lineRule="auto"/>
        <w:rPr>
          <w:rFonts w:ascii="Calibri" w:hAnsi="Calibri"/>
        </w:rPr>
      </w:pPr>
    </w:p>
    <w:p w14:paraId="47E65075" w14:textId="77777777" w:rsidR="00025D6B" w:rsidRPr="00025D6B" w:rsidRDefault="00025D6B" w:rsidP="00025D6B">
      <w:pPr>
        <w:spacing w:line="276" w:lineRule="auto"/>
        <w:rPr>
          <w:rFonts w:ascii="Calibri" w:hAnsi="Calibri"/>
          <w:b/>
          <w:bCs/>
        </w:rPr>
      </w:pPr>
      <w:r w:rsidRPr="00025D6B">
        <w:rPr>
          <w:rFonts w:ascii="Calibri" w:hAnsi="Calibri"/>
          <w:b/>
          <w:bCs/>
        </w:rPr>
        <w:t>2. Showing Gratitude</w:t>
      </w:r>
    </w:p>
    <w:p w14:paraId="69A986CC" w14:textId="77777777" w:rsidR="00025D6B" w:rsidRPr="00025D6B" w:rsidRDefault="00025D6B" w:rsidP="00025D6B">
      <w:pPr>
        <w:spacing w:line="276" w:lineRule="auto"/>
        <w:rPr>
          <w:rFonts w:ascii="Calibri" w:hAnsi="Calibri"/>
        </w:rPr>
      </w:pPr>
    </w:p>
    <w:p w14:paraId="27A52856" w14:textId="77777777" w:rsidR="00025D6B" w:rsidRPr="00025D6B" w:rsidRDefault="00025D6B" w:rsidP="00025D6B">
      <w:pPr>
        <w:spacing w:line="276" w:lineRule="auto"/>
        <w:rPr>
          <w:rFonts w:ascii="Calibri" w:hAnsi="Calibri"/>
        </w:rPr>
      </w:pPr>
      <w:r w:rsidRPr="00025D6B">
        <w:rPr>
          <w:rFonts w:ascii="Calibri" w:hAnsi="Calibri"/>
        </w:rPr>
        <w:t>“For I am the Lord, who brought you up from the land of Egypt to be your God, so you must be holy because I am holy.”</w:t>
      </w:r>
    </w:p>
    <w:p w14:paraId="0609381F" w14:textId="77777777" w:rsidR="00025D6B" w:rsidRPr="00025D6B" w:rsidRDefault="00025D6B" w:rsidP="00025D6B">
      <w:pPr>
        <w:spacing w:line="276" w:lineRule="auto"/>
        <w:rPr>
          <w:rFonts w:ascii="Calibri" w:hAnsi="Calibri"/>
        </w:rPr>
      </w:pPr>
      <w:r w:rsidRPr="00025D6B">
        <w:rPr>
          <w:rFonts w:ascii="Calibri" w:hAnsi="Calibri"/>
        </w:rPr>
        <w:t>Leviticus 11:45 (CSB)</w:t>
      </w:r>
    </w:p>
    <w:p w14:paraId="2ABABEAD" w14:textId="77777777" w:rsidR="00025D6B" w:rsidRPr="00025D6B" w:rsidRDefault="00025D6B" w:rsidP="00025D6B">
      <w:pPr>
        <w:spacing w:line="276" w:lineRule="auto"/>
        <w:rPr>
          <w:rFonts w:ascii="Calibri" w:hAnsi="Calibri"/>
        </w:rPr>
      </w:pPr>
    </w:p>
    <w:p w14:paraId="5931BC47" w14:textId="77777777" w:rsidR="00025D6B" w:rsidRPr="00025D6B" w:rsidRDefault="00025D6B" w:rsidP="00025D6B">
      <w:pPr>
        <w:spacing w:line="276" w:lineRule="auto"/>
        <w:rPr>
          <w:rFonts w:ascii="Calibri" w:hAnsi="Calibri"/>
          <w:b/>
          <w:bCs/>
        </w:rPr>
      </w:pPr>
      <w:r w:rsidRPr="00025D6B">
        <w:rPr>
          <w:rFonts w:ascii="Calibri" w:hAnsi="Calibri"/>
          <w:b/>
          <w:bCs/>
        </w:rPr>
        <w:t>3. Personal Discipline</w:t>
      </w:r>
    </w:p>
    <w:p w14:paraId="6410C9EE" w14:textId="77777777" w:rsidR="00025D6B" w:rsidRPr="00025D6B" w:rsidRDefault="00025D6B" w:rsidP="00025D6B">
      <w:pPr>
        <w:spacing w:line="276" w:lineRule="auto"/>
        <w:rPr>
          <w:rFonts w:ascii="Calibri" w:hAnsi="Calibri"/>
        </w:rPr>
      </w:pPr>
    </w:p>
    <w:p w14:paraId="731F9D01" w14:textId="77777777" w:rsidR="00025D6B" w:rsidRPr="00025D6B" w:rsidRDefault="00025D6B" w:rsidP="00025D6B">
      <w:pPr>
        <w:spacing w:line="276" w:lineRule="auto"/>
        <w:rPr>
          <w:rFonts w:ascii="Calibri" w:hAnsi="Calibri"/>
        </w:rPr>
      </w:pPr>
      <w:r w:rsidRPr="00025D6B">
        <w:rPr>
          <w:rFonts w:ascii="Calibri" w:hAnsi="Calibri"/>
        </w:rPr>
        <w:t>“For I am the Lord your God, so you must consecrate yourselves and be holy because I am holy. Do not defile yourselves by any swarming creature that crawls on the ground.”</w:t>
      </w:r>
    </w:p>
    <w:p w14:paraId="1ED71EA2" w14:textId="77777777" w:rsidR="00025D6B" w:rsidRPr="00025D6B" w:rsidRDefault="00025D6B" w:rsidP="00025D6B">
      <w:pPr>
        <w:spacing w:line="276" w:lineRule="auto"/>
        <w:rPr>
          <w:rFonts w:ascii="Calibri" w:hAnsi="Calibri"/>
        </w:rPr>
      </w:pPr>
      <w:r w:rsidRPr="00025D6B">
        <w:rPr>
          <w:rFonts w:ascii="Calibri" w:hAnsi="Calibri"/>
        </w:rPr>
        <w:t>Leviticus 11:44 (CSB)</w:t>
      </w:r>
    </w:p>
    <w:p w14:paraId="3DBEFCA7" w14:textId="77777777" w:rsidR="00025D6B" w:rsidRPr="00025D6B" w:rsidRDefault="00025D6B" w:rsidP="00025D6B">
      <w:pPr>
        <w:spacing w:line="276" w:lineRule="auto"/>
        <w:rPr>
          <w:rFonts w:ascii="Calibri" w:hAnsi="Calibri"/>
        </w:rPr>
      </w:pPr>
    </w:p>
    <w:p w14:paraId="62EF574D" w14:textId="69897EA1" w:rsidR="00025D6B" w:rsidRPr="00025D6B" w:rsidRDefault="00025D6B" w:rsidP="00025D6B">
      <w:pPr>
        <w:spacing w:line="276" w:lineRule="auto"/>
        <w:rPr>
          <w:rFonts w:ascii="Calibri" w:hAnsi="Calibri"/>
          <w:b/>
          <w:bCs/>
        </w:rPr>
      </w:pPr>
      <w:r w:rsidRPr="00025D6B">
        <w:rPr>
          <w:rFonts w:ascii="Calibri" w:hAnsi="Calibri"/>
          <w:b/>
          <w:bCs/>
        </w:rPr>
        <w:t>4. Supernatural Empowerment</w:t>
      </w:r>
    </w:p>
    <w:p w14:paraId="12F50D80" w14:textId="77777777" w:rsidR="00025D6B" w:rsidRPr="00025D6B" w:rsidRDefault="00025D6B" w:rsidP="00025D6B">
      <w:pPr>
        <w:spacing w:line="276" w:lineRule="auto"/>
        <w:rPr>
          <w:rFonts w:ascii="Calibri" w:hAnsi="Calibri"/>
        </w:rPr>
      </w:pPr>
    </w:p>
    <w:p w14:paraId="5E13A9E3" w14:textId="77777777" w:rsidR="00025D6B" w:rsidRPr="00025D6B" w:rsidRDefault="00025D6B" w:rsidP="00025D6B">
      <w:pPr>
        <w:spacing w:line="276" w:lineRule="auto"/>
        <w:rPr>
          <w:rFonts w:ascii="Calibri" w:hAnsi="Calibri"/>
        </w:rPr>
      </w:pPr>
      <w:r w:rsidRPr="00025D6B">
        <w:rPr>
          <w:rFonts w:ascii="Calibri" w:hAnsi="Calibri"/>
        </w:rPr>
        <w:t>“I say then, walk by the Spirit and you will certainly not carry out the desire of the flesh.”</w:t>
      </w:r>
    </w:p>
    <w:p w14:paraId="336940C2" w14:textId="77777777" w:rsidR="00025D6B" w:rsidRPr="00025D6B" w:rsidRDefault="00025D6B" w:rsidP="00025D6B">
      <w:pPr>
        <w:spacing w:line="276" w:lineRule="auto"/>
        <w:rPr>
          <w:rFonts w:ascii="Calibri" w:hAnsi="Calibri"/>
        </w:rPr>
      </w:pPr>
      <w:r w:rsidRPr="00025D6B">
        <w:rPr>
          <w:rFonts w:ascii="Calibri" w:hAnsi="Calibri"/>
        </w:rPr>
        <w:t>Galatians 5:16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CB905" w14:textId="77777777" w:rsidR="000403BD" w:rsidRDefault="000403BD">
      <w:r>
        <w:separator/>
      </w:r>
    </w:p>
  </w:endnote>
  <w:endnote w:type="continuationSeparator" w:id="0">
    <w:p w14:paraId="24B0AFAA" w14:textId="77777777" w:rsidR="000403BD" w:rsidRDefault="000403BD">
      <w:r>
        <w:continuationSeparator/>
      </w:r>
    </w:p>
  </w:endnote>
  <w:endnote w:type="continuationNotice" w:id="1">
    <w:p w14:paraId="789EF524" w14:textId="77777777" w:rsidR="000403BD" w:rsidRDefault="000403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123D6" w14:textId="77777777" w:rsidR="00CD5C4A" w:rsidRDefault="00CD5C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3753FE4F" w:rsidR="000D064C" w:rsidRPr="00E001F4" w:rsidRDefault="00A11D21" w:rsidP="00A11D21">
    <w:pPr>
      <w:pStyle w:val="Footer"/>
      <w:rPr>
        <w:rFonts w:ascii="Calibri" w:hAnsi="Calibri"/>
      </w:rPr>
    </w:pPr>
    <w:r>
      <w:rPr>
        <w:rFonts w:ascii="Calibri" w:hAnsi="Calibri"/>
        <w:b/>
        <w:bCs/>
      </w:rPr>
      <w:tab/>
    </w:r>
    <w:r w:rsidR="008C0CBE">
      <w:rPr>
        <w:rFonts w:ascii="Calibri" w:hAnsi="Calibri"/>
        <w:b/>
        <w:bCs/>
      </w:rPr>
      <w:t>Next Level</w:t>
    </w:r>
    <w:r w:rsidR="000D064C" w:rsidRPr="00E001F4">
      <w:rPr>
        <w:rFonts w:ascii="Calibri" w:hAnsi="Calibri"/>
        <w:b/>
        <w:bCs/>
      </w:rPr>
      <w:t>—</w:t>
    </w:r>
    <w:r w:rsidR="00025D6B">
      <w:rPr>
        <w:rFonts w:ascii="Calibri" w:hAnsi="Calibri"/>
        <w:b/>
        <w:bCs/>
      </w:rPr>
      <w:t xml:space="preserve">The Hole </w:t>
    </w:r>
    <w:proofErr w:type="gramStart"/>
    <w:r w:rsidR="00025D6B">
      <w:rPr>
        <w:rFonts w:ascii="Calibri" w:hAnsi="Calibri"/>
        <w:b/>
        <w:bCs/>
      </w:rPr>
      <w:t>In</w:t>
    </w:r>
    <w:proofErr w:type="gramEnd"/>
    <w:r w:rsidR="00025D6B">
      <w:rPr>
        <w:rFonts w:ascii="Calibri" w:hAnsi="Calibri"/>
        <w:b/>
        <w:bCs/>
      </w:rPr>
      <w:t xml:space="preserve"> My Holiness</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09B37" w14:textId="77777777" w:rsidR="00CD5C4A" w:rsidRDefault="00CD5C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999B" w14:textId="77777777" w:rsidR="000403BD" w:rsidRDefault="000403BD">
      <w:r>
        <w:separator/>
      </w:r>
    </w:p>
  </w:footnote>
  <w:footnote w:type="continuationSeparator" w:id="0">
    <w:p w14:paraId="3022F5DF" w14:textId="77777777" w:rsidR="000403BD" w:rsidRDefault="000403BD">
      <w:r>
        <w:continuationSeparator/>
      </w:r>
    </w:p>
  </w:footnote>
  <w:footnote w:type="continuationNotice" w:id="1">
    <w:p w14:paraId="3CA4422C" w14:textId="77777777" w:rsidR="000403BD" w:rsidRDefault="000403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5D6B"/>
    <w:rsid w:val="00026902"/>
    <w:rsid w:val="00026CF2"/>
    <w:rsid w:val="00036952"/>
    <w:rsid w:val="000403BD"/>
    <w:rsid w:val="000427BF"/>
    <w:rsid w:val="00045681"/>
    <w:rsid w:val="00046BD4"/>
    <w:rsid w:val="00047929"/>
    <w:rsid w:val="000529A4"/>
    <w:rsid w:val="000732B4"/>
    <w:rsid w:val="00082D3E"/>
    <w:rsid w:val="0008638E"/>
    <w:rsid w:val="00092635"/>
    <w:rsid w:val="00095757"/>
    <w:rsid w:val="000966E0"/>
    <w:rsid w:val="000A14EA"/>
    <w:rsid w:val="000A5122"/>
    <w:rsid w:val="000B327E"/>
    <w:rsid w:val="000C27DD"/>
    <w:rsid w:val="000D064C"/>
    <w:rsid w:val="000D6515"/>
    <w:rsid w:val="000E5645"/>
    <w:rsid w:val="000F352B"/>
    <w:rsid w:val="000F3E99"/>
    <w:rsid w:val="000F78CC"/>
    <w:rsid w:val="00100E61"/>
    <w:rsid w:val="00101707"/>
    <w:rsid w:val="00111F35"/>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C695F"/>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4A84"/>
    <w:rsid w:val="005135BB"/>
    <w:rsid w:val="00514E43"/>
    <w:rsid w:val="00521FAA"/>
    <w:rsid w:val="005250E7"/>
    <w:rsid w:val="00554E4A"/>
    <w:rsid w:val="0057422B"/>
    <w:rsid w:val="00582FFE"/>
    <w:rsid w:val="00585F84"/>
    <w:rsid w:val="005922EB"/>
    <w:rsid w:val="005B2103"/>
    <w:rsid w:val="005B3057"/>
    <w:rsid w:val="005B43AA"/>
    <w:rsid w:val="005B5A7B"/>
    <w:rsid w:val="005C25AD"/>
    <w:rsid w:val="005D45B6"/>
    <w:rsid w:val="005E1B8C"/>
    <w:rsid w:val="005E3D64"/>
    <w:rsid w:val="005E7A87"/>
    <w:rsid w:val="0062720A"/>
    <w:rsid w:val="00631CBE"/>
    <w:rsid w:val="006652C7"/>
    <w:rsid w:val="006666D7"/>
    <w:rsid w:val="00672F9E"/>
    <w:rsid w:val="00676E96"/>
    <w:rsid w:val="006A01A4"/>
    <w:rsid w:val="006A24A7"/>
    <w:rsid w:val="006A6FCB"/>
    <w:rsid w:val="006A7C94"/>
    <w:rsid w:val="006B7862"/>
    <w:rsid w:val="006C4559"/>
    <w:rsid w:val="006D24DF"/>
    <w:rsid w:val="006D3136"/>
    <w:rsid w:val="006D3F80"/>
    <w:rsid w:val="006D5364"/>
    <w:rsid w:val="006E255D"/>
    <w:rsid w:val="006E4F39"/>
    <w:rsid w:val="006E77E6"/>
    <w:rsid w:val="00702914"/>
    <w:rsid w:val="00713848"/>
    <w:rsid w:val="007630E7"/>
    <w:rsid w:val="00791189"/>
    <w:rsid w:val="007960BA"/>
    <w:rsid w:val="007A6325"/>
    <w:rsid w:val="007C5C95"/>
    <w:rsid w:val="007E1319"/>
    <w:rsid w:val="007F5E3F"/>
    <w:rsid w:val="008073BF"/>
    <w:rsid w:val="008356BD"/>
    <w:rsid w:val="0084063F"/>
    <w:rsid w:val="00861BBA"/>
    <w:rsid w:val="008660EA"/>
    <w:rsid w:val="00866B7A"/>
    <w:rsid w:val="00870C4A"/>
    <w:rsid w:val="00872B1A"/>
    <w:rsid w:val="00873D30"/>
    <w:rsid w:val="00890144"/>
    <w:rsid w:val="00894E92"/>
    <w:rsid w:val="00895E2E"/>
    <w:rsid w:val="008B653B"/>
    <w:rsid w:val="008B7283"/>
    <w:rsid w:val="008C0CBE"/>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2ACE"/>
    <w:rsid w:val="00A83591"/>
    <w:rsid w:val="00A837B0"/>
    <w:rsid w:val="00A93495"/>
    <w:rsid w:val="00AA5ED6"/>
    <w:rsid w:val="00AB12C5"/>
    <w:rsid w:val="00AC1B83"/>
    <w:rsid w:val="00AC36A8"/>
    <w:rsid w:val="00AD59D2"/>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3572D"/>
    <w:rsid w:val="00C64E5E"/>
    <w:rsid w:val="00C67DA9"/>
    <w:rsid w:val="00C80B1C"/>
    <w:rsid w:val="00C86674"/>
    <w:rsid w:val="00CB2F64"/>
    <w:rsid w:val="00CC7FC1"/>
    <w:rsid w:val="00CD108B"/>
    <w:rsid w:val="00CD5C4A"/>
    <w:rsid w:val="00CE52CA"/>
    <w:rsid w:val="00CE6359"/>
    <w:rsid w:val="00CF45D3"/>
    <w:rsid w:val="00CF7248"/>
    <w:rsid w:val="00D17448"/>
    <w:rsid w:val="00D2027F"/>
    <w:rsid w:val="00D21495"/>
    <w:rsid w:val="00D220DB"/>
    <w:rsid w:val="00D22877"/>
    <w:rsid w:val="00D22EE5"/>
    <w:rsid w:val="00D3614E"/>
    <w:rsid w:val="00D373B7"/>
    <w:rsid w:val="00D44685"/>
    <w:rsid w:val="00D46BAD"/>
    <w:rsid w:val="00D6624D"/>
    <w:rsid w:val="00D71D33"/>
    <w:rsid w:val="00D80D10"/>
    <w:rsid w:val="00D86340"/>
    <w:rsid w:val="00D91F73"/>
    <w:rsid w:val="00D9240C"/>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09B"/>
    <w:rsid w:val="00E64AE0"/>
    <w:rsid w:val="00E667AB"/>
    <w:rsid w:val="00E7388D"/>
    <w:rsid w:val="00E75A9B"/>
    <w:rsid w:val="00E80CE9"/>
    <w:rsid w:val="00E82A1B"/>
    <w:rsid w:val="00E90303"/>
    <w:rsid w:val="00E91EAD"/>
    <w:rsid w:val="00EB6F2A"/>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87</TotalTime>
  <Pages>15</Pages>
  <Words>4851</Words>
  <Characters>27653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32440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9</cp:revision>
  <cp:lastPrinted>2023-01-17T21:10:00Z</cp:lastPrinted>
  <dcterms:created xsi:type="dcterms:W3CDTF">2023-03-13T01:29:00Z</dcterms:created>
  <dcterms:modified xsi:type="dcterms:W3CDTF">2023-03-15T22:40:00Z</dcterms:modified>
  <cp:category/>
</cp:coreProperties>
</file>